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0A841D">
      <w:pPr>
        <w:pStyle w:val="80"/>
        <w:jc w:val="both"/>
        <w:rPr>
          <w:rFonts w:hint="default" w:ascii="Times New Roman" w:hAnsi="Times New Roman" w:cs="Times New Roman" w:eastAsiaTheme="minorEastAsia"/>
          <w:b/>
          <w:bCs/>
          <w:lang w:val="en-US" w:eastAsia="zh-CN"/>
        </w:rPr>
      </w:pPr>
      <w:bookmarkStart w:id="0" w:name="OLE_LINK34"/>
      <w:bookmarkStart w:id="1" w:name="OLE_LINK33"/>
      <w:r>
        <w:rPr>
          <w:rFonts w:ascii="Times New Roman" w:hAnsi="Times New Roman" w:cs="Times New Roman"/>
          <w:b/>
          <w:bCs/>
        </w:rPr>
        <w:t>3GPP TSG RAN WG1 #11</w:t>
      </w:r>
      <w:r>
        <w:rPr>
          <w:rFonts w:hint="eastAsia" w:ascii="Times New Roman" w:hAnsi="Times New Roman" w:cs="Times New Roman"/>
          <w:b/>
          <w:bCs/>
          <w:lang w:val="en-US" w:eastAsia="zh-CN"/>
        </w:rPr>
        <w:t>9</w:t>
      </w:r>
      <w:r>
        <w:rPr>
          <w:rFonts w:ascii="Times New Roman" w:hAnsi="Times New Roman" w:cs="Times New Roman"/>
          <w:b/>
          <w:bCs/>
        </w:rPr>
        <w:t xml:space="preserve">                                                                                           </w:t>
      </w:r>
      <w:r>
        <w:rPr>
          <w:rFonts w:ascii="Times New Roman" w:hAnsi="Times New Roman" w:cs="Times New Roman"/>
          <w:b/>
          <w:bCs/>
          <w:lang w:eastAsia="zh-CN"/>
        </w:rPr>
        <w:t xml:space="preserve"> </w:t>
      </w:r>
      <w:r>
        <w:rPr>
          <w:rFonts w:ascii="Times New Roman" w:hAnsi="Times New Roman" w:cs="Times New Roman"/>
          <w:b/>
          <w:bCs/>
        </w:rPr>
        <w:t xml:space="preserve"> </w:t>
      </w:r>
      <w:r>
        <w:rPr>
          <w:rFonts w:hint="eastAsia" w:ascii="Times New Roman" w:hAnsi="Times New Roman" w:cs="Times New Roman"/>
          <w:b/>
          <w:bCs/>
          <w:lang w:val="en-US" w:eastAsia="zh-CN"/>
        </w:rPr>
        <w:t xml:space="preserve">   </w:t>
      </w:r>
      <w:bookmarkStart w:id="24" w:name="_GoBack"/>
      <w:bookmarkEnd w:id="24"/>
      <w:r>
        <w:rPr>
          <w:rFonts w:ascii="Times New Roman" w:hAnsi="Times New Roman" w:cs="Times New Roman"/>
          <w:b/>
          <w:bCs/>
        </w:rPr>
        <w:t xml:space="preserve"> R1-24</w:t>
      </w:r>
      <w:r>
        <w:rPr>
          <w:rFonts w:hint="eastAsia" w:ascii="Times New Roman" w:hAnsi="Times New Roman" w:cs="Times New Roman"/>
          <w:b/>
          <w:bCs/>
          <w:lang w:val="en-US" w:eastAsia="zh-CN"/>
        </w:rPr>
        <w:t>10064</w:t>
      </w:r>
    </w:p>
    <w:p w14:paraId="617B3283">
      <w:pPr>
        <w:tabs>
          <w:tab w:val="center" w:pos="4536"/>
          <w:tab w:val="right" w:pos="9072"/>
        </w:tabs>
        <w:rPr>
          <w:rFonts w:ascii="Times New Roman" w:hAnsi="Times New Roman" w:eastAsia="MS Mincho" w:cs="Times New Roman"/>
          <w:b/>
          <w:bCs/>
          <w:lang w:eastAsia="ja-JP"/>
        </w:rPr>
      </w:pPr>
      <w:r>
        <w:rPr>
          <w:rFonts w:hint="eastAsia" w:ascii="Times New Roman" w:hAnsi="Times New Roman" w:cs="Times New Roman"/>
          <w:b/>
          <w:bCs/>
          <w:lang w:eastAsia="zh-CN"/>
        </w:rPr>
        <w:t>O</w:t>
      </w:r>
      <w:r>
        <w:rPr>
          <w:rFonts w:hint="eastAsia" w:ascii="Times New Roman" w:hAnsi="Times New Roman" w:cs="Times New Roman"/>
          <w:b/>
          <w:bCs/>
          <w:lang w:val="en-US" w:eastAsia="zh-CN"/>
        </w:rPr>
        <w:t>r</w:t>
      </w:r>
      <w:r>
        <w:rPr>
          <w:rFonts w:hint="eastAsia" w:ascii="Times New Roman" w:hAnsi="Times New Roman" w:cs="Times New Roman"/>
          <w:b/>
          <w:bCs/>
          <w:lang w:eastAsia="zh-CN"/>
        </w:rPr>
        <w:t>lando</w:t>
      </w:r>
      <w:r>
        <w:rPr>
          <w:rFonts w:ascii="Times New Roman" w:hAnsi="Times New Roman" w:eastAsia="MS Mincho" w:cs="Times New Roman"/>
          <w:b/>
          <w:bCs/>
          <w:lang w:eastAsia="ja-JP"/>
        </w:rPr>
        <w:t xml:space="preserve">, </w:t>
      </w:r>
      <w:r>
        <w:rPr>
          <w:rFonts w:hint="eastAsia" w:ascii="Times New Roman" w:hAnsi="Times New Roman" w:eastAsia="宋体" w:cs="Times New Roman"/>
          <w:b/>
          <w:bCs/>
          <w:lang w:val="en-US" w:eastAsia="zh-CN"/>
        </w:rPr>
        <w:t>US</w:t>
      </w:r>
      <w:r>
        <w:rPr>
          <w:rFonts w:ascii="Times New Roman" w:hAnsi="Times New Roman" w:eastAsia="MS Mincho" w:cs="Times New Roman"/>
          <w:b/>
          <w:bCs/>
          <w:lang w:eastAsia="ja-JP"/>
        </w:rPr>
        <w:t xml:space="preserve">, </w:t>
      </w:r>
      <w:r>
        <w:rPr>
          <w:rFonts w:hint="eastAsia" w:ascii="Times New Roman" w:hAnsi="Times New Roman" w:eastAsia="宋体" w:cs="Times New Roman"/>
          <w:b/>
          <w:bCs/>
          <w:lang w:val="en-US" w:eastAsia="zh-CN"/>
        </w:rPr>
        <w:t>November</w:t>
      </w:r>
      <w:r>
        <w:rPr>
          <w:rFonts w:ascii="Times New Roman" w:hAnsi="Times New Roman" w:eastAsia="MS Mincho" w:cs="Times New Roman"/>
          <w:b/>
          <w:bCs/>
          <w:lang w:eastAsia="ja-JP"/>
        </w:rPr>
        <w:t xml:space="preserve"> 1</w:t>
      </w:r>
      <w:r>
        <w:rPr>
          <w:rFonts w:hint="eastAsia" w:ascii="Times New Roman" w:hAnsi="Times New Roman" w:eastAsia="宋体" w:cs="Times New Roman"/>
          <w:b/>
          <w:bCs/>
          <w:lang w:val="en-US" w:eastAsia="zh-CN"/>
        </w:rPr>
        <w:t>8</w:t>
      </w:r>
      <w:r>
        <w:rPr>
          <w:rFonts w:ascii="Times New Roman" w:hAnsi="Times New Roman" w:eastAsia="Malgun Gothic" w:cs="Times New Roman"/>
          <w:b/>
          <w:bCs/>
          <w:vertAlign w:val="superscript"/>
          <w:lang w:eastAsia="ko-KR"/>
        </w:rPr>
        <w:t>th</w:t>
      </w:r>
      <w:r>
        <w:rPr>
          <w:rFonts w:ascii="Times New Roman" w:hAnsi="Times New Roman" w:eastAsia="MS Mincho" w:cs="Times New Roman"/>
          <w:b/>
          <w:bCs/>
          <w:lang w:eastAsia="ja-JP"/>
        </w:rPr>
        <w:t xml:space="preserve"> </w:t>
      </w:r>
      <w:r>
        <w:rPr>
          <w:rFonts w:ascii="Times New Roman" w:hAnsi="Times New Roman" w:cs="Times New Roman"/>
          <w:b/>
          <w:bCs/>
        </w:rPr>
        <w:t xml:space="preserve">– </w:t>
      </w:r>
      <w:r>
        <w:rPr>
          <w:rFonts w:hint="eastAsia" w:ascii="Times New Roman" w:hAnsi="Times New Roman" w:cs="Times New Roman"/>
          <w:b/>
          <w:bCs/>
          <w:lang w:val="en-US" w:eastAsia="zh-CN"/>
        </w:rPr>
        <w:t>22</w:t>
      </w:r>
      <w:r>
        <w:rPr>
          <w:rFonts w:hint="eastAsia" w:ascii="Times New Roman" w:hAnsi="Times New Roman" w:cs="Times New Roman" w:eastAsiaTheme="minorEastAsia"/>
          <w:b/>
          <w:bCs/>
          <w:vertAlign w:val="superscript"/>
          <w:lang w:val="en-US" w:eastAsia="zh-CN"/>
        </w:rPr>
        <w:t>nd</w:t>
      </w:r>
      <w:r>
        <w:rPr>
          <w:rFonts w:ascii="Times New Roman" w:hAnsi="Times New Roman" w:eastAsia="MS Mincho" w:cs="Times New Roman"/>
          <w:b/>
          <w:bCs/>
          <w:lang w:eastAsia="ja-JP"/>
        </w:rPr>
        <w:t>, 2024</w:t>
      </w:r>
    </w:p>
    <w:p w14:paraId="4498700E">
      <w:pPr>
        <w:tabs>
          <w:tab w:val="right" w:pos="9360"/>
        </w:tabs>
        <w:spacing w:after="0"/>
        <w:jc w:val="both"/>
        <w:rPr>
          <w:rFonts w:ascii="Times New Roman" w:hAnsi="Times New Roman" w:eastAsia="MS Mincho" w:cs="Times New Roman"/>
          <w:b/>
        </w:rPr>
      </w:pPr>
    </w:p>
    <w:p w14:paraId="23F2E5E8">
      <w:pPr>
        <w:pStyle w:val="49"/>
        <w:tabs>
          <w:tab w:val="clear" w:pos="4536"/>
        </w:tabs>
        <w:jc w:val="both"/>
        <w:rPr>
          <w:rFonts w:ascii="Times New Roman" w:hAnsi="Times New Roman" w:cs="Times New Roman"/>
          <w:szCs w:val="22"/>
        </w:rPr>
      </w:pPr>
      <w:r>
        <w:rPr>
          <w:rFonts w:ascii="Times New Roman" w:hAnsi="Times New Roman" w:cs="Times New Roman"/>
          <w:szCs w:val="22"/>
        </w:rPr>
        <w:t>Source:               TCL</w:t>
      </w:r>
    </w:p>
    <w:p w14:paraId="386AC634">
      <w:pPr>
        <w:pStyle w:val="49"/>
        <w:tabs>
          <w:tab w:val="clear" w:pos="4536"/>
        </w:tabs>
        <w:jc w:val="both"/>
        <w:rPr>
          <w:rFonts w:ascii="Times New Roman" w:hAnsi="Times New Roman" w:cs="Times New Roman"/>
          <w:szCs w:val="22"/>
        </w:rPr>
      </w:pPr>
      <w:r>
        <w:rPr>
          <w:rFonts w:ascii="Times New Roman" w:hAnsi="Times New Roman" w:cs="Times New Roman"/>
          <w:szCs w:val="22"/>
        </w:rPr>
        <w:t xml:space="preserve">Title:                  </w:t>
      </w:r>
      <w:bookmarkStart w:id="2" w:name="OLE_LINK19"/>
      <w:r>
        <w:rPr>
          <w:rFonts w:ascii="Times New Roman" w:hAnsi="Times New Roman" w:cs="Times New Roman"/>
          <w:szCs w:val="22"/>
        </w:rPr>
        <w:t xml:space="preserve">  </w:t>
      </w:r>
      <w:bookmarkEnd w:id="2"/>
      <w:r>
        <w:rPr>
          <w:rFonts w:ascii="Times New Roman" w:hAnsi="Times New Roman" w:cs="Times New Roman"/>
          <w:szCs w:val="22"/>
        </w:rPr>
        <w:t>Discussion on NR-NTN Downlink Coverage Enhancement</w:t>
      </w:r>
    </w:p>
    <w:p w14:paraId="73429952">
      <w:pPr>
        <w:pStyle w:val="49"/>
        <w:tabs>
          <w:tab w:val="clear" w:pos="4536"/>
        </w:tabs>
        <w:jc w:val="both"/>
        <w:rPr>
          <w:rFonts w:ascii="Times New Roman" w:hAnsi="Times New Roman" w:eastAsia="宋体" w:cs="Times New Roman"/>
          <w:szCs w:val="22"/>
          <w:lang w:eastAsia="zh-CN"/>
        </w:rPr>
      </w:pPr>
      <w:r>
        <w:rPr>
          <w:rFonts w:ascii="Times New Roman" w:hAnsi="Times New Roman" w:cs="Times New Roman"/>
          <w:szCs w:val="22"/>
        </w:rPr>
        <w:t>Agenda item:      9.11.</w:t>
      </w:r>
      <w:r>
        <w:rPr>
          <w:rFonts w:ascii="Times New Roman" w:hAnsi="Times New Roman" w:eastAsia="宋体" w:cs="Times New Roman"/>
          <w:szCs w:val="22"/>
          <w:lang w:eastAsia="zh-CN"/>
        </w:rPr>
        <w:t>1</w:t>
      </w:r>
    </w:p>
    <w:p w14:paraId="5D00D639">
      <w:pPr>
        <w:pStyle w:val="49"/>
        <w:tabs>
          <w:tab w:val="clear" w:pos="4536"/>
        </w:tabs>
        <w:jc w:val="both"/>
        <w:rPr>
          <w:rFonts w:ascii="Times New Roman" w:hAnsi="Times New Roman" w:cs="Times New Roman"/>
          <w:szCs w:val="22"/>
        </w:rPr>
      </w:pPr>
      <w:r>
        <w:rPr>
          <w:rFonts w:ascii="Times New Roman" w:hAnsi="Times New Roman" w:cs="Times New Roman"/>
          <w:szCs w:val="22"/>
        </w:rPr>
        <w:t>Document for:    Discussion and Decision</w:t>
      </w:r>
      <w:bookmarkEnd w:id="0"/>
      <w:bookmarkEnd w:id="1"/>
    </w:p>
    <w:p w14:paraId="0427373B">
      <w:pPr>
        <w:pBdr>
          <w:bottom w:val="single" w:color="auto" w:sz="4" w:space="1"/>
        </w:pBdr>
        <w:tabs>
          <w:tab w:val="left" w:pos="2552"/>
        </w:tabs>
        <w:jc w:val="both"/>
        <w:rPr>
          <w:rFonts w:ascii="Times New Roman" w:hAnsi="Times New Roman" w:cs="Times New Roman"/>
        </w:rPr>
      </w:pPr>
    </w:p>
    <w:p w14:paraId="6F7E82D6">
      <w:pPr>
        <w:pStyle w:val="3"/>
        <w:keepNext w:val="0"/>
        <w:keepLines w:val="0"/>
        <w:widowControl w:val="0"/>
        <w:numPr>
          <w:ilvl w:val="0"/>
          <w:numId w:val="1"/>
        </w:numPr>
        <w:autoSpaceDE w:val="0"/>
        <w:autoSpaceDN w:val="0"/>
        <w:adjustRightInd w:val="0"/>
        <w:spacing w:after="120" w:afterLines="50" w:line="360" w:lineRule="auto"/>
        <w:jc w:val="both"/>
        <w:rPr>
          <w:rFonts w:ascii="Times New Roman" w:hAnsi="Times New Roman" w:eastAsia="宋体" w:cs="Times New Roman"/>
          <w:color w:val="auto"/>
          <w:sz w:val="22"/>
          <w:szCs w:val="22"/>
        </w:rPr>
      </w:pPr>
      <w:r>
        <w:rPr>
          <w:rFonts w:ascii="Times New Roman" w:hAnsi="Times New Roman" w:eastAsia="黑体" w:cs="Times New Roman"/>
          <w:b/>
          <w:bCs/>
          <w:color w:val="auto"/>
          <w:sz w:val="22"/>
          <w:szCs w:val="22"/>
        </w:rPr>
        <w:t>Introduction</w:t>
      </w:r>
    </w:p>
    <w:p w14:paraId="636E329E">
      <w:pPr>
        <w:widowControl w:val="0"/>
        <w:spacing w:after="120"/>
        <w:jc w:val="both"/>
        <w:rPr>
          <w:rFonts w:ascii="Times New Roman" w:hAnsi="Times New Roman" w:cs="Times New Roman"/>
          <w:lang w:eastAsia="zh-CN"/>
        </w:rPr>
      </w:pPr>
      <w:r>
        <w:rPr>
          <w:rFonts w:ascii="Times New Roman" w:hAnsi="Times New Roman" w:cs="Times New Roman"/>
        </w:rPr>
        <w:t>In</w:t>
      </w:r>
      <w:r>
        <w:rPr>
          <w:rFonts w:ascii="Times New Roman" w:hAnsi="Times New Roman" w:cs="Times New Roman"/>
          <w:lang w:eastAsia="zh-CN"/>
        </w:rPr>
        <w:t xml:space="preserve"> the </w:t>
      </w:r>
      <w:r>
        <w:rPr>
          <w:rFonts w:ascii="Times New Roman" w:hAnsi="Times New Roman" w:cs="Times New Roman"/>
        </w:rPr>
        <w:t xml:space="preserve">RAN </w:t>
      </w:r>
      <w:r>
        <w:rPr>
          <w:rFonts w:ascii="Times New Roman" w:hAnsi="Times New Roman" w:cs="Times New Roman"/>
          <w:lang w:eastAsia="zh-CN"/>
        </w:rPr>
        <w:t xml:space="preserve">#104 meeting, a revised WID was approved for Rel-19 NR NTN [1], </w:t>
      </w:r>
      <w:r>
        <w:rPr>
          <w:rFonts w:ascii="Times New Roman" w:hAnsi="Times New Roman" w:cs="Times New Roman"/>
        </w:rPr>
        <w:t xml:space="preserve">one of the objectives of the WID is related to </w:t>
      </w:r>
      <w:r>
        <w:rPr>
          <w:rFonts w:ascii="Times New Roman" w:hAnsi="Times New Roman" w:cs="Times New Roman"/>
          <w:lang w:eastAsia="zh-CN"/>
        </w:rPr>
        <w:t>downlink coverage enhancement</w:t>
      </w:r>
      <w:r>
        <w:rPr>
          <w:rFonts w:ascii="Times New Roman" w:hAnsi="Times New Roman" w:cs="Times New Roman"/>
        </w:rPr>
        <w:t xml:space="preserve"> with NR NTN operating, the details are shown below:</w:t>
      </w:r>
    </w:p>
    <w:tbl>
      <w:tblPr>
        <w:tblStyle w:val="69"/>
        <w:tblW w:w="93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51"/>
      </w:tblGrid>
      <w:tr w14:paraId="357CB2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51" w:type="dxa"/>
          </w:tcPr>
          <w:p w14:paraId="1598C060">
            <w:pPr>
              <w:spacing w:after="0" w:line="276" w:lineRule="auto"/>
              <w:jc w:val="both"/>
              <w:rPr>
                <w:rFonts w:ascii="Times New Roman" w:hAnsi="Times New Roman" w:eastAsia="Calibri" w:cs="Times New Roman"/>
                <w:lang w:eastAsia="ko-KR"/>
              </w:rPr>
            </w:pPr>
            <w:r>
              <w:rPr>
                <w:rFonts w:ascii="Times New Roman" w:hAnsi="Times New Roman" w:eastAsia="Calibri" w:cs="Times New Roman"/>
                <w:lang w:eastAsia="ko-KR"/>
              </w:rPr>
              <w:t>Study and specify</w:t>
            </w:r>
            <w:bookmarkStart w:id="3" w:name="_Hlk153196886"/>
            <w:r>
              <w:rPr>
                <w:rFonts w:ascii="Times New Roman" w:hAnsi="Times New Roman" w:eastAsia="Calibri" w:cs="Times New Roman"/>
                <w:lang w:eastAsia="ko-KR"/>
              </w:rPr>
              <w:t xml:space="preserve"> if beneficial</w:t>
            </w:r>
            <w:bookmarkEnd w:id="3"/>
            <w:r>
              <w:rPr>
                <w:rFonts w:ascii="Times New Roman" w:hAnsi="Times New Roman" w:eastAsia="Calibri" w:cs="Times New Roman"/>
                <w:lang w:eastAsia="ko-KR"/>
              </w:rPr>
              <w:t xml:space="preserve"> downlink coverage enhancements targeting support for additional reference satellite payload parameters covering both GSO and NGSO constellations operating in FR1-NTN or FR2-NTN [RAN1, RAN2, RAN4]</w:t>
            </w:r>
          </w:p>
          <w:p w14:paraId="2018E8B6">
            <w:pPr>
              <w:pStyle w:val="83"/>
              <w:widowControl w:val="0"/>
              <w:numPr>
                <w:ilvl w:val="0"/>
                <w:numId w:val="16"/>
              </w:numPr>
              <w:spacing w:after="0"/>
              <w:jc w:val="both"/>
              <w:rPr>
                <w:rFonts w:ascii="Times New Roman" w:hAnsi="Times New Roman" w:cs="Times New Roman"/>
              </w:rPr>
            </w:pPr>
            <w:r>
              <w:rPr>
                <w:rFonts w:ascii="Times New Roman" w:hAnsi="Times New Roman" w:cs="Times New Roman"/>
              </w:rPr>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14:paraId="76A44CAE">
            <w:pPr>
              <w:pStyle w:val="83"/>
              <w:widowControl w:val="0"/>
              <w:numPr>
                <w:ilvl w:val="0"/>
                <w:numId w:val="16"/>
              </w:numPr>
              <w:spacing w:after="0"/>
              <w:jc w:val="both"/>
              <w:rPr>
                <w:rFonts w:ascii="Times New Roman" w:hAnsi="Times New Roman" w:cs="Times New Roman"/>
              </w:rPr>
            </w:pPr>
            <w:r>
              <w:rPr>
                <w:rFonts w:ascii="Times New Roman" w:hAnsi="Times New Roman" w:cs="Times New Roman"/>
              </w:rPr>
              <w:t>Define the corresponding power sharing assumptions and necessary link level and system level evaluation methodology and relevant KPIs for evaluations of the coverage, to allow for identification of physical channels/signals and system-level aspects that need enhancements and the corresponding needed improvements.</w:t>
            </w:r>
          </w:p>
          <w:p w14:paraId="181EA2C1">
            <w:pPr>
              <w:pStyle w:val="83"/>
              <w:widowControl w:val="0"/>
              <w:numPr>
                <w:ilvl w:val="0"/>
                <w:numId w:val="16"/>
              </w:numPr>
              <w:spacing w:after="0"/>
              <w:jc w:val="both"/>
              <w:rPr>
                <w:rFonts w:ascii="Times New Roman" w:hAnsi="Times New Roman" w:cs="Times New Roman"/>
              </w:rPr>
            </w:pPr>
            <w:r>
              <w:rPr>
                <w:rFonts w:ascii="Times New Roman" w:hAnsi="Times New Roman" w:cs="Times New Roman"/>
              </w:rPr>
              <w:t xml:space="preserve">Study and if needed specify solutions, including link level enhancements for FR1-NTN (e.g. for PDCCH, PDSCH) and/or </w:t>
            </w:r>
            <w:bookmarkStart w:id="4" w:name="OLE_LINK12"/>
            <w:r>
              <w:rPr>
                <w:rFonts w:ascii="Times New Roman" w:hAnsi="Times New Roman" w:cs="Times New Roman"/>
              </w:rPr>
              <w:t>system level enhancements for FR1-NTN and/or FR2-NTN, allowing dynamic and flexible power sharing between satellite beams or different satellite beam patterns/size (i.e. wide or narrow) across the satellite footprint</w:t>
            </w:r>
            <w:bookmarkEnd w:id="4"/>
            <w:r>
              <w:rPr>
                <w:rFonts w:ascii="Times New Roman" w:hAnsi="Times New Roman" w:cs="Times New Roman"/>
              </w:rPr>
              <w:t>.</w:t>
            </w:r>
          </w:p>
          <w:p w14:paraId="6A567D2F">
            <w:pPr>
              <w:pStyle w:val="83"/>
              <w:widowControl w:val="0"/>
              <w:numPr>
                <w:ilvl w:val="1"/>
                <w:numId w:val="16"/>
              </w:numPr>
              <w:spacing w:after="0"/>
              <w:jc w:val="both"/>
              <w:rPr>
                <w:rFonts w:ascii="Times New Roman" w:hAnsi="Times New Roman" w:cs="Times New Roman"/>
              </w:rPr>
            </w:pPr>
            <w:r>
              <w:rPr>
                <w:rFonts w:ascii="Times New Roman" w:hAnsi="Times New Roman" w:cs="Times New Roman"/>
              </w:rPr>
              <w:t>RAN1 to report at the latest by RAN#106 with the list of targeted physical channels/signals for link level enhancements (if any), and with the targeted system-level enhancements (if any)</w:t>
            </w:r>
          </w:p>
          <w:p w14:paraId="130D6153">
            <w:pPr>
              <w:pStyle w:val="83"/>
              <w:widowControl w:val="0"/>
              <w:numPr>
                <w:ilvl w:val="1"/>
                <w:numId w:val="16"/>
              </w:numPr>
              <w:spacing w:after="0"/>
              <w:jc w:val="both"/>
              <w:rPr>
                <w:rFonts w:ascii="Times New Roman" w:hAnsi="Times New Roman" w:cs="Times New Roman"/>
              </w:rPr>
            </w:pPr>
            <w:r>
              <w:rPr>
                <w:rFonts w:ascii="Times New Roman" w:hAnsi="Times New Roman" w:cs="Times New Roman"/>
              </w:rPr>
              <w:t>RAN1 should report on impact to backward compatibility, if any, for potential extension of the SSB periodicity at the latest by RAN#106, in conjunction with the targeted system-level enhancements.</w:t>
            </w:r>
          </w:p>
          <w:p w14:paraId="035B5A30">
            <w:pPr>
              <w:pStyle w:val="83"/>
              <w:widowControl w:val="0"/>
              <w:numPr>
                <w:ilvl w:val="0"/>
                <w:numId w:val="16"/>
              </w:numPr>
              <w:spacing w:after="0"/>
              <w:jc w:val="both"/>
              <w:rPr>
                <w:rFonts w:ascii="Times New Roman" w:hAnsi="Times New Roman" w:cs="Times New Roman"/>
              </w:rPr>
            </w:pPr>
            <w:r>
              <w:rPr>
                <w:rFonts w:ascii="Times New Roman" w:hAnsi="Times New Roman" w:cs="Times New Roman"/>
              </w:rPr>
              <w:t>Notes for this objective:</w:t>
            </w:r>
          </w:p>
          <w:p w14:paraId="629F9D48">
            <w:pPr>
              <w:pStyle w:val="83"/>
              <w:widowControl w:val="0"/>
              <w:numPr>
                <w:ilvl w:val="1"/>
                <w:numId w:val="16"/>
              </w:numPr>
              <w:spacing w:after="0"/>
              <w:jc w:val="both"/>
              <w:rPr>
                <w:rFonts w:ascii="Times New Roman" w:hAnsi="Times New Roman" w:cs="Times New Roman"/>
              </w:rPr>
            </w:pPr>
            <w:r>
              <w:rPr>
                <w:rFonts w:ascii="Times New Roman" w:hAnsi="Times New Roman" w:cs="Times New Roman"/>
              </w:rPr>
              <w:t>SSB channel enhancement other than SSB periodicity extension is not considered</w:t>
            </w:r>
          </w:p>
          <w:p w14:paraId="2061B5B0">
            <w:pPr>
              <w:pStyle w:val="83"/>
              <w:widowControl w:val="0"/>
              <w:numPr>
                <w:ilvl w:val="2"/>
                <w:numId w:val="16"/>
              </w:numPr>
              <w:spacing w:after="0"/>
              <w:jc w:val="both"/>
              <w:rPr>
                <w:rFonts w:ascii="Times New Roman" w:hAnsi="Times New Roman" w:cs="Times New Roman"/>
              </w:rPr>
            </w:pPr>
            <w:r>
              <w:rPr>
                <w:rFonts w:ascii="Times New Roman" w:hAnsi="Times New Roman" w:cs="Times New Roman"/>
              </w:rPr>
              <w:t>RAN1 should consider issues such as UE’s cell search complexity and impact to initial cell selection, latency and success rate, for the above extension</w:t>
            </w:r>
          </w:p>
          <w:p w14:paraId="5F83F54E">
            <w:pPr>
              <w:pStyle w:val="83"/>
              <w:widowControl w:val="0"/>
              <w:numPr>
                <w:ilvl w:val="1"/>
                <w:numId w:val="16"/>
              </w:numPr>
              <w:spacing w:after="0"/>
              <w:jc w:val="both"/>
              <w:rPr>
                <w:rFonts w:ascii="Times New Roman" w:hAnsi="Times New Roman" w:cs="Times New Roman"/>
              </w:rPr>
            </w:pPr>
            <w:r>
              <w:rPr>
                <w:rFonts w:ascii="Times New Roman" w:hAnsi="Times New Roman" w:cs="Times New Roman"/>
              </w:rPr>
              <w:t>The SSB periodicity enhancements potentially defined in this WID only apply to NTN operation</w:t>
            </w:r>
          </w:p>
          <w:p w14:paraId="64669F67">
            <w:pPr>
              <w:pStyle w:val="83"/>
              <w:widowControl w:val="0"/>
              <w:numPr>
                <w:ilvl w:val="1"/>
                <w:numId w:val="16"/>
              </w:numPr>
              <w:spacing w:after="0"/>
              <w:jc w:val="both"/>
              <w:rPr>
                <w:rFonts w:ascii="Times New Roman" w:hAnsi="Times New Roman" w:cs="Times New Roman"/>
              </w:rPr>
            </w:pPr>
            <w:r>
              <w:rPr>
                <w:rFonts w:ascii="Times New Roman" w:hAnsi="Times New Roman" w:cs="Times New Roman"/>
              </w:rPr>
              <w:t>Antenna gain of UE shall be assumed to be -5.5dBi in case of smartphone in FR1-NTN, the UE is assumed to be a full duplex UE, and at least 2Rx are considered at the UE</w:t>
            </w:r>
          </w:p>
          <w:p w14:paraId="4FFE2C1A">
            <w:pPr>
              <w:pStyle w:val="83"/>
              <w:widowControl w:val="0"/>
              <w:numPr>
                <w:ilvl w:val="1"/>
                <w:numId w:val="16"/>
              </w:numPr>
              <w:spacing w:after="0"/>
              <w:jc w:val="both"/>
              <w:rPr>
                <w:rFonts w:ascii="Times New Roman" w:hAnsi="Times New Roman" w:cs="Times New Roman"/>
              </w:rPr>
            </w:pPr>
            <w:r>
              <w:rPr>
                <w:rFonts w:ascii="Times New Roman" w:hAnsi="Times New Roman" w:cs="Times New Roman"/>
              </w:rPr>
              <w:t>NGSO to be considered in priority: LEO Set-1 @ 600 km</w:t>
            </w:r>
          </w:p>
          <w:p w14:paraId="64EEBAAF">
            <w:pPr>
              <w:pStyle w:val="83"/>
              <w:widowControl w:val="0"/>
              <w:numPr>
                <w:ilvl w:val="1"/>
                <w:numId w:val="16"/>
              </w:numPr>
              <w:spacing w:after="0"/>
              <w:jc w:val="both"/>
              <w:rPr>
                <w:rFonts w:ascii="Times New Roman" w:hAnsi="Times New Roman" w:cs="Times New Roman"/>
              </w:rPr>
            </w:pPr>
            <w:bookmarkStart w:id="5" w:name="OLE_LINK5"/>
            <w:r>
              <w:rPr>
                <w:rFonts w:ascii="Times New Roman" w:hAnsi="Times New Roman" w:cs="Times New Roman"/>
              </w:rPr>
              <w:t>Rel-18 network energy saving techniques should be considered as baseline in the system level study</w:t>
            </w:r>
            <w:bookmarkEnd w:id="5"/>
          </w:p>
        </w:tc>
      </w:tr>
    </w:tbl>
    <w:p w14:paraId="0BCE2F12">
      <w:pPr>
        <w:overflowPunct w:val="0"/>
        <w:autoSpaceDE w:val="0"/>
        <w:autoSpaceDN w:val="0"/>
        <w:adjustRightInd w:val="0"/>
        <w:spacing w:before="240" w:after="240" w:line="264" w:lineRule="auto"/>
        <w:jc w:val="both"/>
        <w:textAlignment w:val="baseline"/>
        <w:rPr>
          <w:rFonts w:ascii="Times New Roman" w:hAnsi="Times New Roman" w:cs="Times New Roman"/>
          <w:lang w:eastAsia="zh-CN"/>
        </w:rPr>
      </w:pPr>
      <w:r>
        <w:rPr>
          <w:rFonts w:ascii="Times New Roman" w:hAnsi="Times New Roman" w:cs="Times New Roman"/>
          <w:lang w:eastAsia="zh-CN"/>
        </w:rPr>
        <w:t>In RAN1#118</w:t>
      </w:r>
      <w:r>
        <w:rPr>
          <w:rFonts w:hint="eastAsia" w:ascii="Times New Roman" w:hAnsi="Times New Roman" w:cs="Times New Roman"/>
          <w:lang w:eastAsia="zh-CN"/>
        </w:rPr>
        <w:t>bis</w:t>
      </w:r>
      <w:r>
        <w:rPr>
          <w:rFonts w:ascii="Times New Roman" w:hAnsi="Times New Roman" w:cs="Times New Roman"/>
          <w:lang w:eastAsia="zh-CN"/>
        </w:rPr>
        <w:t xml:space="preserve"> meeting [2], the following agreements have been achieved. </w:t>
      </w:r>
    </w:p>
    <w:p w14:paraId="48FADD87">
      <w:pPr>
        <w:spacing w:after="0" w:line="240" w:lineRule="auto"/>
        <w:rPr>
          <w:rFonts w:ascii="Times New Roman" w:hAnsi="Times New Roman" w:eastAsia="Batang" w:cs="Times New Roman"/>
          <w:bCs/>
          <w:lang w:eastAsia="zh-CN"/>
        </w:rPr>
      </w:pPr>
      <w:r>
        <w:rPr>
          <w:rFonts w:ascii="Times New Roman" w:hAnsi="Times New Roman" w:eastAsia="Batang" w:cs="Times New Roman"/>
          <w:bCs/>
          <w:highlight w:val="green"/>
          <w:lang w:eastAsia="zh-CN"/>
        </w:rPr>
        <w:t>Agreement</w:t>
      </w:r>
    </w:p>
    <w:p w14:paraId="5B115E7B">
      <w:pPr>
        <w:spacing w:after="0" w:line="240" w:lineRule="auto"/>
        <w:rPr>
          <w:rFonts w:ascii="Times New Roman" w:hAnsi="Times New Roman" w:eastAsia="Batang" w:cs="Times New Roman"/>
          <w:lang w:eastAsia="zh-CN"/>
        </w:rPr>
      </w:pPr>
      <w:r>
        <w:rPr>
          <w:rFonts w:ascii="Times New Roman" w:hAnsi="Times New Roman" w:eastAsia="Batang" w:cs="Times New Roman"/>
          <w:lang w:eastAsia="zh-CN"/>
        </w:rPr>
        <w:t xml:space="preserve">For NR NTN, support extended periodicity of the half frames with SS/PBCH blocks assumed by UE during initial access. </w:t>
      </w:r>
    </w:p>
    <w:p w14:paraId="446277BD">
      <w:pPr>
        <w:numPr>
          <w:ilvl w:val="0"/>
          <w:numId w:val="17"/>
        </w:numPr>
        <w:suppressAutoHyphens/>
        <w:spacing w:after="0" w:line="240" w:lineRule="auto"/>
        <w:rPr>
          <w:rFonts w:ascii="Times New Roman" w:hAnsi="Times New Roman" w:eastAsia="Batang" w:cs="Times New Roman"/>
          <w:lang w:eastAsia="zh-CN"/>
        </w:rPr>
      </w:pPr>
      <w:r>
        <w:rPr>
          <w:rFonts w:ascii="Times New Roman" w:hAnsi="Times New Roman" w:eastAsia="Batang" w:cs="Times New Roman"/>
          <w:lang w:eastAsia="zh-CN"/>
        </w:rPr>
        <w:t>The maximum of the additional default value (apart from the existing 20ms value) is at least 160ms.</w:t>
      </w:r>
    </w:p>
    <w:p w14:paraId="10986C73">
      <w:pPr>
        <w:numPr>
          <w:ilvl w:val="1"/>
          <w:numId w:val="17"/>
        </w:numPr>
        <w:suppressAutoHyphens/>
        <w:spacing w:after="0" w:line="240" w:lineRule="auto"/>
        <w:rPr>
          <w:rFonts w:ascii="Times New Roman" w:hAnsi="Times New Roman" w:eastAsia="Batang" w:cs="Times New Roman"/>
          <w:lang w:eastAsia="zh-CN"/>
        </w:rPr>
      </w:pPr>
      <w:r>
        <w:rPr>
          <w:rFonts w:ascii="Times New Roman" w:hAnsi="Times New Roman" w:eastAsia="Batang" w:cs="Times New Roman"/>
          <w:lang w:eastAsia="zh-CN"/>
        </w:rPr>
        <w:t>FFS: whether 320ms can be supported as the maximum of the additional default value instead of or in addition to 160ms.</w:t>
      </w:r>
    </w:p>
    <w:p w14:paraId="428522A3">
      <w:pPr>
        <w:spacing w:after="0" w:line="240" w:lineRule="auto"/>
        <w:rPr>
          <w:rFonts w:ascii="Times" w:hAnsi="Times" w:eastAsia="Batang" w:cs="Times New Roman"/>
          <w:lang w:eastAsia="zh-CN"/>
        </w:rPr>
      </w:pPr>
      <w:r>
        <w:rPr>
          <w:rFonts w:ascii="Times" w:hAnsi="Times" w:eastAsia="Batang" w:cs="Times New Roman"/>
          <w:lang w:eastAsia="zh-CN"/>
        </w:rPr>
        <w:t xml:space="preserve"> </w:t>
      </w:r>
    </w:p>
    <w:p w14:paraId="29D30655">
      <w:pPr>
        <w:spacing w:after="0" w:line="240" w:lineRule="auto"/>
        <w:rPr>
          <w:rFonts w:ascii="Times New Roman" w:hAnsi="Times New Roman" w:eastAsia="Batang" w:cs="Times New Roman"/>
          <w:bCs/>
          <w:lang w:eastAsia="zh-CN"/>
        </w:rPr>
      </w:pPr>
      <w:r>
        <w:rPr>
          <w:rFonts w:ascii="Times New Roman" w:hAnsi="Times New Roman" w:eastAsia="Batang" w:cs="Times New Roman"/>
          <w:bCs/>
          <w:highlight w:val="green"/>
          <w:lang w:eastAsia="zh-CN"/>
        </w:rPr>
        <w:t>Agreement</w:t>
      </w:r>
    </w:p>
    <w:p w14:paraId="1FA6ADF1">
      <w:pPr>
        <w:spacing w:after="0" w:line="240" w:lineRule="auto"/>
        <w:rPr>
          <w:rFonts w:ascii="Times New Roman" w:hAnsi="Times New Roman" w:eastAsia="Batang" w:cs="Times New Roman"/>
          <w:lang w:eastAsia="zh-CN"/>
        </w:rPr>
      </w:pPr>
      <w:r>
        <w:rPr>
          <w:rFonts w:ascii="Times New Roman" w:hAnsi="Times New Roman" w:eastAsia="Batang" w:cs="Times New Roman"/>
          <w:lang w:eastAsia="zh-CN"/>
        </w:rPr>
        <w:t xml:space="preserve">Support PDCCH CSS Link level enhancement in Rel-19 for all CSS types except type 3. </w:t>
      </w:r>
    </w:p>
    <w:p w14:paraId="586BBFD4">
      <w:pPr>
        <w:numPr>
          <w:ilvl w:val="0"/>
          <w:numId w:val="18"/>
        </w:numPr>
        <w:suppressAutoHyphens/>
        <w:spacing w:after="0" w:line="240" w:lineRule="auto"/>
        <w:rPr>
          <w:rFonts w:ascii="Times New Roman" w:hAnsi="Times New Roman" w:eastAsia="Batang" w:cs="Times New Roman"/>
          <w:lang w:eastAsia="zh-CN"/>
        </w:rPr>
      </w:pPr>
      <w:r>
        <w:rPr>
          <w:rFonts w:ascii="Times New Roman" w:hAnsi="Times New Roman" w:eastAsia="Batang" w:cs="Times New Roman"/>
          <w:lang w:eastAsia="zh-CN"/>
        </w:rPr>
        <w:t>The following techniques are for further study:</w:t>
      </w:r>
    </w:p>
    <w:p w14:paraId="38AB1A95">
      <w:pPr>
        <w:numPr>
          <w:ilvl w:val="1"/>
          <w:numId w:val="18"/>
        </w:numPr>
        <w:suppressAutoHyphens/>
        <w:spacing w:after="0" w:line="240" w:lineRule="auto"/>
        <w:rPr>
          <w:rFonts w:ascii="Times New Roman" w:hAnsi="Times New Roman" w:eastAsia="Batang" w:cs="Times New Roman"/>
          <w:lang w:eastAsia="zh-CN"/>
        </w:rPr>
      </w:pPr>
      <w:r>
        <w:rPr>
          <w:rFonts w:ascii="Times New Roman" w:hAnsi="Times New Roman" w:eastAsia="Batang" w:cs="Times New Roman"/>
          <w:lang w:eastAsia="zh-CN"/>
        </w:rPr>
        <w:t>PDCCH repetition, including:</w:t>
      </w:r>
    </w:p>
    <w:p w14:paraId="1727958E">
      <w:pPr>
        <w:numPr>
          <w:ilvl w:val="2"/>
          <w:numId w:val="18"/>
        </w:numPr>
        <w:suppressAutoHyphens/>
        <w:spacing w:after="0" w:line="240" w:lineRule="auto"/>
        <w:rPr>
          <w:rFonts w:ascii="Times New Roman" w:hAnsi="Times New Roman" w:eastAsia="Batang" w:cs="Times New Roman"/>
          <w:lang w:eastAsia="zh-CN"/>
        </w:rPr>
      </w:pPr>
      <w:r>
        <w:rPr>
          <w:rFonts w:ascii="Times New Roman" w:hAnsi="Times New Roman" w:eastAsia="Batang" w:cs="Times New Roman"/>
          <w:lang w:eastAsia="zh-CN"/>
        </w:rPr>
        <w:t>Option 1: Intra-slot PDCCH repetition</w:t>
      </w:r>
    </w:p>
    <w:p w14:paraId="64A130BD">
      <w:pPr>
        <w:numPr>
          <w:ilvl w:val="2"/>
          <w:numId w:val="18"/>
        </w:numPr>
        <w:suppressAutoHyphens/>
        <w:spacing w:after="0" w:line="240" w:lineRule="auto"/>
        <w:rPr>
          <w:rFonts w:ascii="Times New Roman" w:hAnsi="Times New Roman" w:eastAsia="Batang" w:cs="Times New Roman"/>
          <w:lang w:eastAsia="zh-CN"/>
        </w:rPr>
      </w:pPr>
      <w:r>
        <w:rPr>
          <w:rFonts w:ascii="Times New Roman" w:hAnsi="Times New Roman" w:eastAsia="Batang" w:cs="Times New Roman"/>
          <w:lang w:eastAsia="zh-CN"/>
        </w:rPr>
        <w:t>Option 2: Inter-slot PDCCH repetition</w:t>
      </w:r>
    </w:p>
    <w:p w14:paraId="16D7BFCB">
      <w:pPr>
        <w:numPr>
          <w:ilvl w:val="1"/>
          <w:numId w:val="18"/>
        </w:numPr>
        <w:suppressAutoHyphens/>
        <w:spacing w:after="0" w:line="240" w:lineRule="auto"/>
        <w:rPr>
          <w:rFonts w:ascii="Times New Roman" w:hAnsi="Times New Roman" w:eastAsia="Batang" w:cs="Times New Roman"/>
          <w:lang w:eastAsia="zh-CN"/>
        </w:rPr>
      </w:pPr>
      <w:r>
        <w:rPr>
          <w:rFonts w:ascii="Times New Roman" w:hAnsi="Times New Roman" w:eastAsia="Batang" w:cs="Times New Roman"/>
          <w:lang w:eastAsia="zh-CN"/>
        </w:rPr>
        <w:t xml:space="preserve">CORESET length (i.e. number of OFDM symbols) extension </w:t>
      </w:r>
    </w:p>
    <w:p w14:paraId="6DE58F42">
      <w:pPr>
        <w:numPr>
          <w:ilvl w:val="1"/>
          <w:numId w:val="18"/>
        </w:numPr>
        <w:suppressAutoHyphens/>
        <w:spacing w:after="0" w:line="240" w:lineRule="auto"/>
        <w:rPr>
          <w:rFonts w:ascii="Times New Roman" w:hAnsi="Times New Roman" w:eastAsia="Batang" w:cs="Times New Roman"/>
          <w:lang w:eastAsia="zh-CN"/>
        </w:rPr>
      </w:pPr>
      <w:r>
        <w:rPr>
          <w:rFonts w:ascii="Times New Roman" w:hAnsi="Times New Roman" w:eastAsia="Batang" w:cs="Times New Roman"/>
          <w:lang w:eastAsia="zh-CN"/>
        </w:rPr>
        <w:t>DCI format optimization (e.g. size reduction, etc)</w:t>
      </w:r>
    </w:p>
    <w:p w14:paraId="1AB5BFE1">
      <w:pPr>
        <w:numPr>
          <w:ilvl w:val="0"/>
          <w:numId w:val="18"/>
        </w:numPr>
        <w:suppressAutoHyphens/>
        <w:spacing w:after="0" w:line="240" w:lineRule="auto"/>
        <w:rPr>
          <w:rFonts w:ascii="Times New Roman" w:hAnsi="Times New Roman" w:eastAsia="Batang" w:cs="Times New Roman"/>
          <w:lang w:eastAsia="zh-CN"/>
        </w:rPr>
      </w:pPr>
      <w:r>
        <w:rPr>
          <w:rFonts w:hint="eastAsia" w:ascii="Times New Roman" w:hAnsi="Times New Roman" w:eastAsia="Batang" w:cs="Times New Roman"/>
          <w:lang w:eastAsia="zh-CN"/>
        </w:rPr>
        <w:t>N</w:t>
      </w:r>
      <w:r>
        <w:rPr>
          <w:rFonts w:ascii="Times New Roman" w:hAnsi="Times New Roman" w:eastAsia="Batang" w:cs="Times New Roman"/>
          <w:lang w:eastAsia="zh-CN"/>
        </w:rPr>
        <w:t>ote: the same technique is intended to apply to all search space types targeted for link level enhancements</w:t>
      </w:r>
    </w:p>
    <w:p w14:paraId="498ED99A">
      <w:pPr>
        <w:numPr>
          <w:ilvl w:val="0"/>
          <w:numId w:val="18"/>
        </w:numPr>
        <w:suppressAutoHyphens/>
        <w:spacing w:after="0" w:line="240" w:lineRule="auto"/>
        <w:rPr>
          <w:rFonts w:ascii="Times New Roman" w:hAnsi="Times New Roman" w:eastAsia="Batang" w:cs="Times New Roman"/>
          <w:lang w:eastAsia="zh-CN"/>
        </w:rPr>
      </w:pPr>
      <w:r>
        <w:rPr>
          <w:rFonts w:ascii="Times New Roman" w:hAnsi="Times New Roman" w:eastAsia="Batang" w:cs="Times New Roman"/>
          <w:lang w:eastAsia="zh-CN"/>
        </w:rPr>
        <w:t>For the above techniques, at least the following aspects should be discussed for the relevant candidate techniques:</w:t>
      </w:r>
    </w:p>
    <w:p w14:paraId="083ED200">
      <w:pPr>
        <w:numPr>
          <w:ilvl w:val="1"/>
          <w:numId w:val="18"/>
        </w:numPr>
        <w:suppressAutoHyphens/>
        <w:spacing w:after="0" w:line="240" w:lineRule="auto"/>
        <w:rPr>
          <w:rFonts w:ascii="Times New Roman" w:hAnsi="Times New Roman" w:eastAsia="Batang" w:cs="Times New Roman"/>
          <w:lang w:eastAsia="zh-CN"/>
        </w:rPr>
      </w:pPr>
      <w:r>
        <w:rPr>
          <w:rFonts w:ascii="Times New Roman" w:hAnsi="Times New Roman" w:eastAsia="Batang" w:cs="Times New Roman"/>
          <w:lang w:eastAsia="zh-CN"/>
        </w:rPr>
        <w:t>Configuration</w:t>
      </w:r>
    </w:p>
    <w:p w14:paraId="6D0AF070">
      <w:pPr>
        <w:numPr>
          <w:ilvl w:val="1"/>
          <w:numId w:val="18"/>
        </w:numPr>
        <w:suppressAutoHyphens/>
        <w:spacing w:after="0" w:line="240" w:lineRule="auto"/>
        <w:rPr>
          <w:rFonts w:ascii="Times New Roman" w:hAnsi="Times New Roman" w:eastAsia="Batang" w:cs="Times New Roman"/>
          <w:lang w:eastAsia="zh-CN"/>
        </w:rPr>
      </w:pPr>
      <w:r>
        <w:rPr>
          <w:rFonts w:ascii="Times New Roman" w:hAnsi="Times New Roman" w:eastAsia="Batang" w:cs="Times New Roman"/>
          <w:lang w:eastAsia="zh-CN"/>
        </w:rPr>
        <w:t>Backward compatibility and UE behaviour of legacy UE</w:t>
      </w:r>
    </w:p>
    <w:p w14:paraId="57B6D97E">
      <w:pPr>
        <w:numPr>
          <w:ilvl w:val="1"/>
          <w:numId w:val="18"/>
        </w:numPr>
        <w:suppressAutoHyphens/>
        <w:spacing w:after="0" w:line="240" w:lineRule="auto"/>
        <w:rPr>
          <w:rFonts w:ascii="Times New Roman" w:hAnsi="Times New Roman" w:eastAsia="Batang" w:cs="Times New Roman"/>
          <w:lang w:eastAsia="zh-CN"/>
        </w:rPr>
      </w:pPr>
      <w:r>
        <w:rPr>
          <w:rFonts w:ascii="Times New Roman" w:hAnsi="Times New Roman" w:eastAsia="Batang" w:cs="Times New Roman"/>
          <w:lang w:eastAsia="zh-CN"/>
        </w:rPr>
        <w:t>Linked Search Space</w:t>
      </w:r>
    </w:p>
    <w:p w14:paraId="1CC2AAB1">
      <w:pPr>
        <w:numPr>
          <w:ilvl w:val="1"/>
          <w:numId w:val="18"/>
        </w:numPr>
        <w:suppressAutoHyphens/>
        <w:spacing w:after="0" w:line="240" w:lineRule="auto"/>
        <w:rPr>
          <w:rFonts w:ascii="Times New Roman" w:hAnsi="Times New Roman" w:eastAsia="Batang" w:cs="Times New Roman"/>
          <w:lang w:eastAsia="zh-CN"/>
        </w:rPr>
      </w:pPr>
      <w:r>
        <w:rPr>
          <w:rFonts w:ascii="Times New Roman" w:hAnsi="Times New Roman" w:eastAsia="Batang" w:cs="Times New Roman"/>
          <w:lang w:eastAsia="zh-CN"/>
        </w:rPr>
        <w:t>Blocking probability</w:t>
      </w:r>
    </w:p>
    <w:p w14:paraId="731AFBB3">
      <w:pPr>
        <w:numPr>
          <w:ilvl w:val="1"/>
          <w:numId w:val="18"/>
        </w:numPr>
        <w:suppressAutoHyphens/>
        <w:spacing w:after="0" w:line="240" w:lineRule="auto"/>
        <w:rPr>
          <w:rFonts w:ascii="Times New Roman" w:hAnsi="Times New Roman" w:eastAsia="Batang" w:cs="Times New Roman"/>
          <w:lang w:eastAsia="zh-CN"/>
        </w:rPr>
      </w:pPr>
      <w:r>
        <w:rPr>
          <w:rFonts w:hint="eastAsia" w:ascii="Times New Roman" w:hAnsi="Times New Roman" w:eastAsia="Batang" w:cs="Times New Roman"/>
          <w:lang w:eastAsia="zh-CN"/>
        </w:rPr>
        <w:t>D</w:t>
      </w:r>
      <w:r>
        <w:rPr>
          <w:rFonts w:ascii="Times New Roman" w:hAnsi="Times New Roman" w:eastAsia="Batang" w:cs="Times New Roman"/>
          <w:lang w:eastAsia="zh-CN"/>
        </w:rPr>
        <w:t>CI format size budget</w:t>
      </w:r>
    </w:p>
    <w:p w14:paraId="6D36F317">
      <w:pPr>
        <w:numPr>
          <w:ilvl w:val="1"/>
          <w:numId w:val="18"/>
        </w:numPr>
        <w:suppressAutoHyphens/>
        <w:spacing w:after="0" w:line="240" w:lineRule="auto"/>
        <w:rPr>
          <w:rFonts w:ascii="Times New Roman" w:hAnsi="Times New Roman" w:eastAsia="Batang" w:cs="Times New Roman"/>
          <w:lang w:eastAsia="zh-CN"/>
        </w:rPr>
      </w:pPr>
      <w:r>
        <w:rPr>
          <w:rFonts w:hint="eastAsia" w:ascii="Times New Roman" w:hAnsi="Times New Roman" w:eastAsia="Batang" w:cs="Times New Roman"/>
          <w:lang w:eastAsia="zh-CN"/>
        </w:rPr>
        <w:t>R</w:t>
      </w:r>
      <w:r>
        <w:rPr>
          <w:rFonts w:ascii="Times New Roman" w:hAnsi="Times New Roman" w:eastAsia="Batang" w:cs="Times New Roman"/>
          <w:lang w:eastAsia="zh-CN"/>
        </w:rPr>
        <w:t>esource overhead</w:t>
      </w:r>
    </w:p>
    <w:p w14:paraId="7018BD4D">
      <w:pPr>
        <w:numPr>
          <w:ilvl w:val="1"/>
          <w:numId w:val="18"/>
        </w:numPr>
        <w:suppressAutoHyphens/>
        <w:spacing w:after="0" w:line="240" w:lineRule="auto"/>
        <w:rPr>
          <w:rFonts w:ascii="Times New Roman" w:hAnsi="Times New Roman" w:eastAsia="Batang" w:cs="Times New Roman"/>
          <w:lang w:eastAsia="zh-CN"/>
        </w:rPr>
      </w:pPr>
      <w:r>
        <w:rPr>
          <w:rFonts w:hint="eastAsia" w:ascii="Times New Roman" w:hAnsi="Times New Roman" w:eastAsia="Batang" w:cs="Times New Roman"/>
          <w:lang w:eastAsia="zh-CN"/>
        </w:rPr>
        <w:t>I</w:t>
      </w:r>
      <w:r>
        <w:rPr>
          <w:rFonts w:ascii="Times New Roman" w:hAnsi="Times New Roman" w:eastAsia="Batang" w:cs="Times New Roman"/>
          <w:lang w:eastAsia="zh-CN"/>
        </w:rPr>
        <w:t>mpact on CORESET0</w:t>
      </w:r>
    </w:p>
    <w:p w14:paraId="00232E3C">
      <w:pPr>
        <w:numPr>
          <w:ilvl w:val="0"/>
          <w:numId w:val="18"/>
        </w:numPr>
        <w:suppressAutoHyphens/>
        <w:spacing w:after="0" w:line="240" w:lineRule="auto"/>
        <w:rPr>
          <w:rFonts w:ascii="Times New Roman" w:hAnsi="Times New Roman" w:eastAsia="Batang" w:cs="Times New Roman"/>
          <w:lang w:eastAsia="zh-CN"/>
        </w:rPr>
      </w:pPr>
      <w:bookmarkStart w:id="6" w:name="OLE_LINK1"/>
      <w:r>
        <w:rPr>
          <w:rFonts w:ascii="Times New Roman" w:hAnsi="Times New Roman" w:eastAsia="Batang" w:cs="Times New Roman"/>
          <w:lang w:eastAsia="zh-CN"/>
        </w:rPr>
        <w:t>Focus on coverage enhancement for set 1-3 with a target CNR of -8 dB for NR NTN DL coverage enhancements at link level</w:t>
      </w:r>
      <w:bookmarkEnd w:id="6"/>
      <w:r>
        <w:rPr>
          <w:rFonts w:ascii="Times New Roman" w:hAnsi="Times New Roman" w:eastAsia="Batang" w:cs="Times New Roman"/>
          <w:lang w:eastAsia="zh-CN"/>
        </w:rPr>
        <w:t>.</w:t>
      </w:r>
    </w:p>
    <w:p w14:paraId="60B15FA1">
      <w:pPr>
        <w:numPr>
          <w:ilvl w:val="0"/>
          <w:numId w:val="18"/>
        </w:numPr>
        <w:suppressAutoHyphens/>
        <w:spacing w:after="0" w:line="240" w:lineRule="auto"/>
        <w:rPr>
          <w:rFonts w:ascii="Times New Roman" w:hAnsi="Times New Roman" w:eastAsia="Batang" w:cs="Times New Roman"/>
          <w:lang w:eastAsia="zh-CN"/>
        </w:rPr>
      </w:pPr>
      <w:r>
        <w:rPr>
          <w:rFonts w:hint="eastAsia" w:ascii="Times New Roman" w:hAnsi="Times New Roman" w:eastAsia="Batang" w:cs="Times New Roman"/>
          <w:lang w:eastAsia="zh-CN"/>
        </w:rPr>
        <w:t>F</w:t>
      </w:r>
      <w:r>
        <w:rPr>
          <w:rFonts w:ascii="Times New Roman" w:hAnsi="Times New Roman" w:eastAsia="Batang" w:cs="Times New Roman"/>
          <w:lang w:eastAsia="zh-CN"/>
        </w:rPr>
        <w:t>FS: whether to apply the selected solution to PDCCH CSS type3 and PDCCH USS</w:t>
      </w:r>
    </w:p>
    <w:p w14:paraId="0FAE874C">
      <w:pPr>
        <w:spacing w:after="0" w:line="240" w:lineRule="auto"/>
        <w:rPr>
          <w:rFonts w:ascii="Times" w:hAnsi="Times" w:eastAsia="Batang" w:cs="Times New Roman"/>
          <w:lang w:eastAsia="zh-CN"/>
        </w:rPr>
      </w:pPr>
      <w:r>
        <w:rPr>
          <w:rFonts w:ascii="Times" w:hAnsi="Times" w:eastAsia="Batang" w:cs="Times New Roman"/>
          <w:lang w:eastAsia="zh-CN"/>
        </w:rPr>
        <w:t xml:space="preserve"> </w:t>
      </w:r>
    </w:p>
    <w:p w14:paraId="4181775C">
      <w:pPr>
        <w:spacing w:after="0" w:line="240" w:lineRule="auto"/>
        <w:rPr>
          <w:rFonts w:ascii="Times New Roman" w:hAnsi="Times New Roman" w:eastAsia="Batang" w:cs="Times New Roman"/>
          <w:lang w:eastAsia="zh-CN"/>
        </w:rPr>
      </w:pPr>
      <w:r>
        <w:rPr>
          <w:rFonts w:ascii="Times New Roman" w:hAnsi="Times New Roman" w:eastAsia="Batang" w:cs="Times New Roman"/>
          <w:highlight w:val="green"/>
          <w:lang w:eastAsia="zh-CN"/>
        </w:rPr>
        <w:t>Agreement</w:t>
      </w:r>
    </w:p>
    <w:p w14:paraId="1ECCD50C">
      <w:pPr>
        <w:spacing w:after="0" w:line="240" w:lineRule="auto"/>
        <w:rPr>
          <w:rFonts w:ascii="Times New Roman" w:hAnsi="Times New Roman" w:eastAsia="Batang" w:cs="Times New Roman"/>
          <w:lang w:eastAsia="zh-CN"/>
        </w:rPr>
      </w:pPr>
      <w:r>
        <w:rPr>
          <w:rFonts w:ascii="Times New Roman" w:hAnsi="Times New Roman" w:eastAsia="Batang" w:cs="Times New Roman"/>
          <w:lang w:eastAsia="zh-CN"/>
        </w:rPr>
        <w:t>For PDSCH with Msg4 Link level enhancement:</w:t>
      </w:r>
    </w:p>
    <w:p w14:paraId="3315F1EB">
      <w:pPr>
        <w:numPr>
          <w:ilvl w:val="0"/>
          <w:numId w:val="19"/>
        </w:numPr>
        <w:suppressAutoHyphens/>
        <w:spacing w:after="0" w:line="240" w:lineRule="auto"/>
        <w:rPr>
          <w:rFonts w:ascii="Times New Roman" w:hAnsi="Times New Roman" w:eastAsia="Batang" w:cs="Times New Roman"/>
          <w:lang w:eastAsia="zh-CN"/>
        </w:rPr>
      </w:pPr>
      <w:r>
        <w:rPr>
          <w:rFonts w:ascii="Times New Roman" w:hAnsi="Times New Roman" w:eastAsia="Batang" w:cs="Times New Roman"/>
          <w:lang w:eastAsia="zh-CN"/>
        </w:rPr>
        <w:t>Continue studying PDSCH repetition</w:t>
      </w:r>
    </w:p>
    <w:p w14:paraId="6BEEA5ED">
      <w:pPr>
        <w:numPr>
          <w:ilvl w:val="1"/>
          <w:numId w:val="19"/>
        </w:numPr>
        <w:suppressAutoHyphens/>
        <w:spacing w:after="0" w:line="240" w:lineRule="auto"/>
        <w:rPr>
          <w:rFonts w:ascii="Times New Roman" w:hAnsi="Times New Roman" w:eastAsia="Batang" w:cs="Times New Roman"/>
          <w:lang w:eastAsia="zh-CN"/>
        </w:rPr>
      </w:pPr>
      <w:r>
        <w:rPr>
          <w:rFonts w:ascii="Times New Roman" w:hAnsi="Times New Roman" w:eastAsia="Batang" w:cs="Times New Roman"/>
          <w:lang w:eastAsia="zh-CN"/>
        </w:rPr>
        <w:t>Further discuss the specification impact for at least the following:</w:t>
      </w:r>
    </w:p>
    <w:p w14:paraId="3D6061F8">
      <w:pPr>
        <w:numPr>
          <w:ilvl w:val="2"/>
          <w:numId w:val="19"/>
        </w:numPr>
        <w:suppressAutoHyphens/>
        <w:spacing w:after="0" w:line="240" w:lineRule="auto"/>
        <w:rPr>
          <w:rFonts w:ascii="Times New Roman" w:hAnsi="Times New Roman" w:eastAsia="Batang" w:cs="Times New Roman"/>
          <w:lang w:eastAsia="zh-CN"/>
        </w:rPr>
      </w:pPr>
      <w:r>
        <w:rPr>
          <w:rFonts w:ascii="Times New Roman" w:hAnsi="Times New Roman" w:eastAsia="Batang" w:cs="Times New Roman"/>
          <w:lang w:eastAsia="zh-CN"/>
        </w:rPr>
        <w:t>Procedure and signaling</w:t>
      </w:r>
    </w:p>
    <w:p w14:paraId="359B3E16">
      <w:pPr>
        <w:numPr>
          <w:ilvl w:val="2"/>
          <w:numId w:val="19"/>
        </w:numPr>
        <w:suppressAutoHyphens/>
        <w:spacing w:after="0" w:line="240" w:lineRule="auto"/>
        <w:rPr>
          <w:rFonts w:ascii="Times New Roman" w:hAnsi="Times New Roman" w:eastAsia="Batang" w:cs="Times New Roman"/>
          <w:lang w:eastAsia="zh-CN"/>
        </w:rPr>
      </w:pPr>
      <w:r>
        <w:rPr>
          <w:rFonts w:ascii="Times New Roman" w:hAnsi="Times New Roman" w:eastAsia="Batang" w:cs="Times New Roman"/>
          <w:lang w:eastAsia="zh-CN"/>
        </w:rPr>
        <w:t>Repetition factor</w:t>
      </w:r>
    </w:p>
    <w:p w14:paraId="59788943">
      <w:pPr>
        <w:numPr>
          <w:ilvl w:val="1"/>
          <w:numId w:val="19"/>
        </w:numPr>
        <w:suppressAutoHyphens/>
        <w:spacing w:after="0" w:line="240" w:lineRule="auto"/>
        <w:rPr>
          <w:rFonts w:ascii="Times New Roman" w:hAnsi="Times New Roman" w:eastAsia="Batang" w:cs="Times New Roman"/>
          <w:lang w:eastAsia="zh-CN"/>
        </w:rPr>
      </w:pPr>
      <w:r>
        <w:rPr>
          <w:rFonts w:ascii="Times New Roman" w:hAnsi="Times New Roman" w:eastAsia="Batang" w:cs="Times New Roman"/>
          <w:lang w:eastAsia="zh-CN"/>
        </w:rPr>
        <w:t>Focus on coverage enhancement for set 1-3 with a target CNR of -8 dB for NR NTN DL coverage enhancements at link level.</w:t>
      </w:r>
    </w:p>
    <w:p w14:paraId="7AA32DB3">
      <w:pPr>
        <w:suppressAutoHyphens/>
        <w:spacing w:after="0" w:line="240" w:lineRule="auto"/>
        <w:rPr>
          <w:rFonts w:ascii="Times New Roman" w:hAnsi="Times New Roman" w:eastAsia="Batang" w:cs="Times New Roman"/>
          <w:lang w:eastAsia="zh-CN"/>
        </w:rPr>
      </w:pPr>
    </w:p>
    <w:p w14:paraId="0036A7AF">
      <w:pPr>
        <w:spacing w:line="260" w:lineRule="auto"/>
        <w:jc w:val="both"/>
        <w:rPr>
          <w:rFonts w:ascii="Times New Roman" w:hAnsi="Times New Roman" w:cs="Times New Roman"/>
          <w:lang w:eastAsia="zh-CN"/>
        </w:rPr>
      </w:pPr>
      <w:r>
        <w:rPr>
          <w:rFonts w:ascii="Times New Roman" w:hAnsi="Times New Roman" w:cs="Times New Roman"/>
        </w:rPr>
        <w:t xml:space="preserve">In this contribution, </w:t>
      </w:r>
      <w:r>
        <w:rPr>
          <w:rFonts w:ascii="Times New Roman" w:hAnsi="Times New Roman" w:cs="Times New Roman"/>
          <w:bCs/>
          <w:iCs/>
        </w:rPr>
        <w:t>we share our views on NR-NTN downlink coverage enhancement</w:t>
      </w:r>
      <w:r>
        <w:rPr>
          <w:rFonts w:ascii="Times New Roman" w:hAnsi="Times New Roman" w:cs="Times New Roman"/>
          <w:bCs/>
          <w:iCs/>
          <w:lang w:eastAsia="zh-CN"/>
        </w:rPr>
        <w:t>s based on system level and link level</w:t>
      </w:r>
      <w:r>
        <w:rPr>
          <w:rFonts w:ascii="Times New Roman" w:hAnsi="Times New Roman" w:cs="Times New Roman"/>
          <w:bCs/>
          <w:iCs/>
        </w:rPr>
        <w:t>.</w:t>
      </w:r>
    </w:p>
    <w:p w14:paraId="4BCB9DF8">
      <w:pPr>
        <w:pStyle w:val="3"/>
        <w:keepNext w:val="0"/>
        <w:keepLines w:val="0"/>
        <w:widowControl w:val="0"/>
        <w:numPr>
          <w:ilvl w:val="0"/>
          <w:numId w:val="1"/>
        </w:numPr>
        <w:autoSpaceDE w:val="0"/>
        <w:autoSpaceDN w:val="0"/>
        <w:adjustRightInd w:val="0"/>
        <w:spacing w:after="120" w:afterLines="50" w:line="360" w:lineRule="auto"/>
        <w:jc w:val="both"/>
        <w:rPr>
          <w:rFonts w:ascii="Times New Roman" w:hAnsi="Times New Roman" w:cs="Times New Roman"/>
          <w:sz w:val="22"/>
          <w:szCs w:val="22"/>
        </w:rPr>
      </w:pPr>
      <w:r>
        <w:rPr>
          <w:rFonts w:ascii="Times New Roman" w:hAnsi="Times New Roman" w:eastAsia="黑体" w:cs="Times New Roman"/>
          <w:b/>
          <w:bCs/>
          <w:color w:val="auto"/>
          <w:sz w:val="22"/>
          <w:szCs w:val="22"/>
        </w:rPr>
        <w:t>Discussion</w:t>
      </w:r>
      <w:bookmarkStart w:id="7" w:name="OLE_LINK3"/>
      <w:bookmarkStart w:id="8" w:name="OLE_LINK4"/>
    </w:p>
    <w:bookmarkEnd w:id="7"/>
    <w:bookmarkEnd w:id="8"/>
    <w:p w14:paraId="5D78122E">
      <w:pPr>
        <w:pStyle w:val="4"/>
        <w:rPr>
          <w:color w:val="auto"/>
          <w:sz w:val="22"/>
          <w:szCs w:val="22"/>
        </w:rPr>
      </w:pPr>
      <w:r>
        <w:rPr>
          <w:color w:val="auto"/>
          <w:sz w:val="22"/>
          <w:szCs w:val="22"/>
          <w:lang w:val="en-US"/>
        </w:rPr>
        <w:t>System-level enhancement</w:t>
      </w:r>
    </w:p>
    <w:p w14:paraId="625E43D4">
      <w:pPr>
        <w:spacing w:before="120" w:line="276" w:lineRule="auto"/>
        <w:jc w:val="both"/>
        <w:rPr>
          <w:rFonts w:ascii="Times New Roman" w:hAnsi="Times New Roman" w:cs="Times New Roman"/>
          <w:lang w:eastAsia="zh-CN"/>
        </w:rPr>
      </w:pPr>
      <w:r>
        <w:rPr>
          <w:rFonts w:ascii="Times New Roman" w:hAnsi="Times New Roman" w:cs="Times New Roman"/>
          <w:lang w:eastAsia="zh-CN"/>
        </w:rPr>
        <w:t xml:space="preserve">It is claimed in Rel-19 NTN WI [1] that system-level enhancements are discussed to increase the system-level coverage of </w:t>
      </w:r>
      <w:r>
        <w:rPr>
          <w:rFonts w:ascii="Times New Roman" w:hAnsi="Times New Roman" w:cs="Times New Roman"/>
        </w:rPr>
        <w:t>FR1-NTN and/or FR2-NTN</w:t>
      </w:r>
      <w:r>
        <w:rPr>
          <w:rFonts w:ascii="Times New Roman" w:hAnsi="Times New Roman" w:cs="Times New Roman"/>
          <w:lang w:eastAsia="zh-CN"/>
        </w:rPr>
        <w:t xml:space="preserve"> allowing dynamic and flexible power sharing between satellite beams or different satellite beam patterns/size (i.e. wide or narrow) across the satellite footprints, </w:t>
      </w:r>
      <w:r>
        <w:rPr>
          <w:rFonts w:ascii="Times New Roman" w:hAnsi="Times New Roman" w:cs="Times New Roman"/>
        </w:rPr>
        <w:t xml:space="preserve">this section </w:t>
      </w:r>
      <w:r>
        <w:rPr>
          <w:rFonts w:ascii="Times New Roman" w:hAnsi="Times New Roman" w:cs="Times New Roman"/>
          <w:lang w:eastAsia="zh-CN"/>
        </w:rPr>
        <w:t xml:space="preserve">will be focused </w:t>
      </w:r>
      <w:r>
        <w:rPr>
          <w:rFonts w:ascii="Times New Roman" w:hAnsi="Times New Roman" w:cs="Times New Roman"/>
        </w:rPr>
        <w:t xml:space="preserve">on </w:t>
      </w:r>
      <w:r>
        <w:rPr>
          <w:rFonts w:ascii="Times New Roman" w:hAnsi="Times New Roman" w:cs="Times New Roman"/>
          <w:lang w:eastAsia="zh-CN"/>
        </w:rPr>
        <w:t>system</w:t>
      </w:r>
      <w:r>
        <w:rPr>
          <w:rFonts w:ascii="Times New Roman" w:hAnsi="Times New Roman" w:cs="Times New Roman"/>
        </w:rPr>
        <w:t xml:space="preserve"> level enhancements to improve DL coverage.</w:t>
      </w:r>
      <w:r>
        <w:rPr>
          <w:rFonts w:ascii="Times New Roman" w:hAnsi="Times New Roman" w:cs="Times New Roman"/>
          <w:lang w:eastAsia="zh-CN"/>
        </w:rPr>
        <w:t xml:space="preserve"> </w:t>
      </w:r>
    </w:p>
    <w:p w14:paraId="555D030B">
      <w:pPr>
        <w:pStyle w:val="5"/>
        <w:numPr>
          <w:ilvl w:val="2"/>
          <w:numId w:val="1"/>
        </w:numPr>
        <w:rPr>
          <w:rFonts w:ascii="Times New Roman" w:hAnsi="Times New Roman" w:cs="Times New Roman"/>
          <w:sz w:val="22"/>
          <w:szCs w:val="22"/>
          <w:lang w:val="en-US"/>
        </w:rPr>
      </w:pPr>
      <w:r>
        <w:rPr>
          <w:rFonts w:ascii="Times New Roman" w:hAnsi="Times New Roman" w:cs="Times New Roman"/>
          <w:sz w:val="22"/>
          <w:szCs w:val="22"/>
          <w:lang w:val="en-US"/>
        </w:rPr>
        <w:t xml:space="preserve">SSB periodicity </w:t>
      </w:r>
    </w:p>
    <w:p w14:paraId="6C4A8D77">
      <w:pPr>
        <w:jc w:val="both"/>
        <w:rPr>
          <w:rFonts w:ascii="Times New Roman" w:hAnsi="Times New Roman" w:cs="Times New Roman"/>
          <w:lang w:eastAsia="zh-CN"/>
        </w:rPr>
      </w:pPr>
      <w:r>
        <w:rPr>
          <w:rFonts w:ascii="Times New Roman" w:hAnsi="Times New Roman" w:cs="Times New Roman"/>
          <w:lang w:eastAsia="zh-CN"/>
        </w:rPr>
        <w:t xml:space="preserve">As discussed in the RAN1#116 meeting, the additional satellite parameter sets, i.e., LEO600km Set 1-1/1-2/1-3 have been agreed, it is observed that only 1.5% or 10.02% beam footprints are served, this limits the coverage area that the satellite can serve. </w:t>
      </w:r>
      <w:r>
        <w:rPr>
          <w:rFonts w:ascii="Times New Roman" w:hAnsi="Times New Roman" w:eastAsia="宋体" w:cs="Times New Roman"/>
          <w:lang w:eastAsia="zh-CN"/>
        </w:rPr>
        <w:t xml:space="preserve">In current spec, a default </w:t>
      </w:r>
      <w:r>
        <w:rPr>
          <w:rFonts w:ascii="Times New Roman" w:hAnsi="Times New Roman" w:cs="Times New Roman"/>
          <w:lang w:eastAsia="zh-CN"/>
        </w:rPr>
        <w:t xml:space="preserve">20ms SSB periodicity is assumed to be a UE for </w:t>
      </w:r>
      <w:r>
        <w:rPr>
          <w:rFonts w:ascii="Times New Roman" w:hAnsi="Times New Roman" w:eastAsia="宋体" w:cs="Times New Roman"/>
          <w:lang w:eastAsia="zh-CN"/>
        </w:rPr>
        <w:t xml:space="preserve">cell discovery, as agreed for satellite parameters set1-1/1-2/1-3, a satellite beam footprint can be up to 1058, it’s very hard to cover such a large beam footprint within 20 ms, within an SSB burst, 4 footprints can be served by SSB, such, for set 1-1/1-3, the total number of  4*106 =424  footprint beams can be served, it’s more serious for set 1-2, only 4*16 =64 footprint beam can be served. Thus, the periodicity of SSB to a UE for cell discovery needs to be enlarged. For set 1-1/1-3, to fully cover the whole footprint beam of a satellite, the default periodicity of SSB needs to extend to at least 80ms, </w:t>
      </w:r>
      <w:r>
        <w:rPr>
          <w:rFonts w:hint="eastAsia" w:ascii="Times New Roman" w:hAnsi="Times New Roman" w:eastAsia="宋体" w:cs="Times New Roman"/>
          <w:lang w:eastAsia="zh-CN"/>
        </w:rPr>
        <w:t xml:space="preserve">the agreed default SSB value of 160ms is </w:t>
      </w:r>
      <w:r>
        <w:rPr>
          <w:rFonts w:ascii="Times New Roman" w:hAnsi="Times New Roman" w:eastAsia="宋体" w:cs="Times New Roman"/>
          <w:lang w:eastAsia="zh-CN"/>
        </w:rPr>
        <w:t>enough</w:t>
      </w:r>
      <w:r>
        <w:rPr>
          <w:rFonts w:hint="eastAsia" w:ascii="Times New Roman" w:hAnsi="Times New Roman" w:eastAsia="宋体" w:cs="Times New Roman"/>
          <w:lang w:eastAsia="zh-CN"/>
        </w:rPr>
        <w:t xml:space="preserve"> to cover whole area of a satellite. </w:t>
      </w:r>
      <w:r>
        <w:rPr>
          <w:rFonts w:ascii="Times New Roman" w:hAnsi="Times New Roman" w:eastAsia="宋体" w:cs="Times New Roman"/>
          <w:lang w:eastAsia="zh-CN"/>
        </w:rPr>
        <w:t>H</w:t>
      </w:r>
      <w:r>
        <w:rPr>
          <w:rFonts w:hint="eastAsia" w:ascii="Times New Roman" w:hAnsi="Times New Roman" w:eastAsia="宋体" w:cs="Times New Roman"/>
          <w:lang w:eastAsia="zh-CN"/>
        </w:rPr>
        <w:t xml:space="preserve">owever, </w:t>
      </w:r>
      <w:r>
        <w:rPr>
          <w:rFonts w:ascii="Times New Roman" w:hAnsi="Times New Roman" w:eastAsia="宋体" w:cs="Times New Roman"/>
          <w:lang w:eastAsia="zh-CN"/>
        </w:rPr>
        <w:t xml:space="preserve">for set1-2, </w:t>
      </w:r>
      <w:r>
        <w:rPr>
          <w:rFonts w:hint="eastAsia" w:ascii="Times New Roman" w:hAnsi="Times New Roman" w:eastAsia="宋体" w:cs="Times New Roman"/>
          <w:lang w:eastAsia="zh-CN"/>
        </w:rPr>
        <w:t xml:space="preserve">160ms </w:t>
      </w:r>
      <w:r>
        <w:rPr>
          <w:rFonts w:ascii="Times New Roman" w:hAnsi="Times New Roman" w:eastAsia="宋体" w:cs="Times New Roman"/>
          <w:lang w:eastAsia="zh-CN"/>
        </w:rPr>
        <w:t>def</w:t>
      </w:r>
      <w:r>
        <w:rPr>
          <w:rFonts w:hint="eastAsia" w:ascii="Times New Roman" w:hAnsi="Times New Roman" w:eastAsia="宋体" w:cs="Times New Roman"/>
          <w:lang w:eastAsia="zh-CN"/>
        </w:rPr>
        <w:t xml:space="preserve">ault SSB periodicity can only cover area of the satellite up to 48.4%, this is far from to cover a whole area of a </w:t>
      </w:r>
      <w:r>
        <w:rPr>
          <w:rFonts w:ascii="Times New Roman" w:hAnsi="Times New Roman" w:eastAsia="宋体" w:cs="Times New Roman"/>
          <w:lang w:eastAsia="zh-CN"/>
        </w:rPr>
        <w:t>satellite</w:t>
      </w:r>
      <w:r>
        <w:rPr>
          <w:rFonts w:hint="eastAsia" w:ascii="Times New Roman" w:hAnsi="Times New Roman" w:eastAsia="宋体" w:cs="Times New Roman"/>
          <w:lang w:eastAsia="zh-CN"/>
        </w:rPr>
        <w:t xml:space="preserve">, thus, enlarged default SSB periodicity </w:t>
      </w:r>
      <w:r>
        <w:rPr>
          <w:rFonts w:ascii="Times New Roman" w:hAnsi="Times New Roman" w:eastAsia="宋体" w:cs="Times New Roman"/>
          <w:lang w:eastAsia="zh-CN"/>
        </w:rPr>
        <w:t>value</w:t>
      </w:r>
      <w:r>
        <w:rPr>
          <w:rFonts w:hint="eastAsia" w:ascii="Times New Roman" w:hAnsi="Times New Roman" w:eastAsia="宋体" w:cs="Times New Roman"/>
          <w:lang w:eastAsia="zh-CN"/>
        </w:rPr>
        <w:t xml:space="preserve"> can be considered, e.g., </w:t>
      </w:r>
      <w:r>
        <w:rPr>
          <w:rFonts w:ascii="Times New Roman" w:hAnsi="Times New Roman" w:eastAsia="Batang" w:cs="Times New Roman"/>
          <w:lang w:eastAsia="zh-CN"/>
        </w:rPr>
        <w:t>320ms can be supported as the maximum of the additional default value</w:t>
      </w:r>
      <w:r>
        <w:rPr>
          <w:rFonts w:hint="eastAsia" w:ascii="Times New Roman" w:hAnsi="Times New Roman" w:cs="Times New Roman"/>
          <w:lang w:eastAsia="zh-CN"/>
        </w:rPr>
        <w:t xml:space="preserve"> of SSB. </w:t>
      </w:r>
      <w:r>
        <w:rPr>
          <w:rFonts w:ascii="Times New Roman" w:hAnsi="Times New Roman" w:eastAsia="宋体" w:cs="Times New Roman"/>
          <w:lang w:eastAsia="zh-CN"/>
        </w:rPr>
        <w:t>In addition, when the period of SSB is extended, to cover the whole footprint of a satellite, TDM-ed SSB transmission within a satellite footprint can be used. However, in the current specification, for random</w:t>
      </w:r>
      <w:r>
        <w:rPr>
          <w:rFonts w:hint="eastAsia" w:ascii="Times New Roman" w:hAnsi="Times New Roman" w:eastAsia="宋体" w:cs="Times New Roman"/>
          <w:lang w:eastAsia="zh-CN"/>
        </w:rPr>
        <w:t xml:space="preserve"> </w:t>
      </w:r>
      <w:r>
        <w:rPr>
          <w:rFonts w:ascii="Times New Roman" w:hAnsi="Times New Roman" w:eastAsia="宋体" w:cs="Times New Roman"/>
          <w:lang w:eastAsia="zh-CN"/>
        </w:rPr>
        <w:t>access procedure, there is a strict time relationship between a UL signal and a corresponding DL signal, TDM-ed SSB transmission will impact the random access procedure, thus,</w:t>
      </w:r>
      <w:bookmarkStart w:id="9" w:name="OLE_LINK18"/>
      <w:r>
        <w:rPr>
          <w:rFonts w:ascii="Times New Roman" w:hAnsi="Times New Roman" w:eastAsia="宋体" w:cs="Times New Roman"/>
          <w:lang w:eastAsia="zh-CN"/>
        </w:rPr>
        <w:t xml:space="preserve"> the impacts of TD</w:t>
      </w:r>
      <w:r>
        <w:rPr>
          <w:rFonts w:hint="eastAsia" w:ascii="Times New Roman" w:hAnsi="Times New Roman" w:eastAsia="宋体" w:cs="Times New Roman"/>
          <w:lang w:val="en-US" w:eastAsia="zh-CN"/>
        </w:rPr>
        <w:t>M</w:t>
      </w:r>
      <w:r>
        <w:rPr>
          <w:rFonts w:ascii="Times New Roman" w:hAnsi="Times New Roman" w:eastAsia="宋体" w:cs="Times New Roman"/>
          <w:lang w:eastAsia="zh-CN"/>
        </w:rPr>
        <w:t>-ed SSB transmission on random access need to study.</w:t>
      </w:r>
      <w:bookmarkEnd w:id="9"/>
    </w:p>
    <w:p w14:paraId="03221195">
      <w:pPr>
        <w:spacing w:after="0" w:line="240" w:lineRule="auto"/>
        <w:jc w:val="both"/>
        <w:rPr>
          <w:rFonts w:ascii="Times New Roman" w:hAnsi="Times New Roman" w:eastAsia="Batang" w:cs="Times New Roman"/>
          <w:lang w:eastAsia="zh-CN"/>
        </w:rPr>
      </w:pPr>
      <w:r>
        <w:rPr>
          <w:rFonts w:ascii="Times New Roman" w:hAnsi="Times New Roman" w:eastAsia="宋体" w:cs="Times New Roman"/>
          <w:b/>
          <w:bCs/>
          <w:i/>
          <w:iCs/>
          <w:lang w:eastAsia="zh-CN"/>
        </w:rPr>
        <w:t xml:space="preserve">Proposal 1: </w:t>
      </w:r>
      <w:r>
        <w:rPr>
          <w:rFonts w:ascii="Times New Roman" w:hAnsi="Times New Roman" w:eastAsia="Batang" w:cs="Times New Roman"/>
          <w:b/>
          <w:bCs/>
          <w:i/>
          <w:iCs/>
          <w:lang w:eastAsia="zh-CN"/>
        </w:rPr>
        <w:t>For NR NTN, support extended periodicity of the half frames with SS/PBCH blocks assumed by UE during initial access</w:t>
      </w:r>
      <w:r>
        <w:rPr>
          <w:rFonts w:hint="eastAsia" w:ascii="Times New Roman" w:hAnsi="Times New Roman" w:cs="Times New Roman"/>
          <w:b/>
          <w:bCs/>
          <w:i/>
          <w:iCs/>
          <w:lang w:eastAsia="zh-CN"/>
        </w:rPr>
        <w:t>, t</w:t>
      </w:r>
      <w:r>
        <w:rPr>
          <w:rFonts w:ascii="Times New Roman" w:hAnsi="Times New Roman" w:eastAsia="Batang" w:cs="Times New Roman"/>
          <w:b/>
          <w:bCs/>
          <w:i/>
          <w:iCs/>
          <w:lang w:eastAsia="zh-CN"/>
        </w:rPr>
        <w:t xml:space="preserve">he maximum of the additional default value </w:t>
      </w:r>
      <w:r>
        <w:rPr>
          <w:rFonts w:hint="eastAsia" w:ascii="Times New Roman" w:hAnsi="Times New Roman" w:cs="Times New Roman"/>
          <w:b/>
          <w:bCs/>
          <w:i/>
          <w:iCs/>
          <w:lang w:eastAsia="zh-CN"/>
        </w:rPr>
        <w:t>of 320ms can be supported</w:t>
      </w:r>
      <w:r>
        <w:rPr>
          <w:rFonts w:ascii="Times New Roman" w:hAnsi="Times New Roman" w:eastAsia="Batang" w:cs="Times New Roman"/>
          <w:b/>
          <w:bCs/>
          <w:i/>
          <w:iCs/>
          <w:lang w:eastAsia="zh-CN"/>
        </w:rPr>
        <w:t>.</w:t>
      </w:r>
      <w:r>
        <w:rPr>
          <w:rFonts w:ascii="Times New Roman" w:hAnsi="Times New Roman" w:eastAsia="宋体" w:cs="Times New Roman"/>
          <w:b/>
          <w:bCs/>
          <w:i/>
          <w:iCs/>
          <w:lang w:eastAsia="zh-CN"/>
        </w:rPr>
        <w:t xml:space="preserve"> </w:t>
      </w:r>
    </w:p>
    <w:p w14:paraId="4D0944A4">
      <w:pPr>
        <w:jc w:val="both"/>
        <w:rPr>
          <w:rFonts w:ascii="Times New Roman" w:hAnsi="Times New Roman" w:eastAsia="宋体" w:cs="Times New Roman"/>
          <w:b/>
          <w:bCs/>
          <w:i/>
          <w:iCs/>
          <w:lang w:eastAsia="zh-CN"/>
        </w:rPr>
      </w:pPr>
      <w:r>
        <w:rPr>
          <w:rFonts w:ascii="Times New Roman" w:hAnsi="Times New Roman" w:eastAsia="宋体" w:cs="Times New Roman"/>
          <w:b/>
          <w:bCs/>
          <w:i/>
          <w:iCs/>
          <w:lang w:eastAsia="zh-CN"/>
        </w:rPr>
        <w:t>Proposal 2: The impacts of T</w:t>
      </w:r>
      <w:r>
        <w:rPr>
          <w:rFonts w:hint="eastAsia" w:ascii="Times New Roman" w:hAnsi="Times New Roman" w:eastAsia="宋体" w:cs="Times New Roman"/>
          <w:b/>
          <w:bCs/>
          <w:i/>
          <w:iCs/>
          <w:lang w:val="en-US" w:eastAsia="zh-CN"/>
        </w:rPr>
        <w:t>DM</w:t>
      </w:r>
      <w:r>
        <w:rPr>
          <w:rFonts w:ascii="Times New Roman" w:hAnsi="Times New Roman" w:eastAsia="宋体" w:cs="Times New Roman"/>
          <w:b/>
          <w:bCs/>
          <w:i/>
          <w:iCs/>
          <w:lang w:eastAsia="zh-CN"/>
        </w:rPr>
        <w:t>-ed SSB transmission on random access</w:t>
      </w:r>
      <w:r>
        <w:rPr>
          <w:rFonts w:hint="eastAsia" w:ascii="Times New Roman" w:hAnsi="Times New Roman" w:eastAsia="宋体" w:cs="Times New Roman"/>
          <w:b/>
          <w:bCs/>
          <w:i/>
          <w:iCs/>
          <w:lang w:eastAsia="zh-CN"/>
        </w:rPr>
        <w:t xml:space="preserve"> procedure </w:t>
      </w:r>
      <w:r>
        <w:rPr>
          <w:rFonts w:ascii="Times New Roman" w:hAnsi="Times New Roman" w:eastAsia="宋体" w:cs="Times New Roman"/>
          <w:b/>
          <w:bCs/>
          <w:i/>
          <w:iCs/>
          <w:lang w:eastAsia="zh-CN"/>
        </w:rPr>
        <w:t>need to be studied.</w:t>
      </w:r>
    </w:p>
    <w:p w14:paraId="779B144E">
      <w:pPr>
        <w:pStyle w:val="5"/>
        <w:ind w:left="0" w:firstLine="0"/>
        <w:rPr>
          <w:rFonts w:ascii="Times New Roman" w:hAnsi="Times New Roman" w:cs="Times New Roman"/>
          <w:sz w:val="22"/>
          <w:szCs w:val="22"/>
        </w:rPr>
      </w:pPr>
      <w:r>
        <w:rPr>
          <w:rFonts w:ascii="Times New Roman" w:hAnsi="Times New Roman" w:cs="Times New Roman"/>
          <w:sz w:val="22"/>
          <w:szCs w:val="22"/>
        </w:rPr>
        <w:t>2.1.2 Potential solution to improve DL coverage based on system level</w:t>
      </w:r>
      <w:bookmarkStart w:id="10" w:name="OLE_LINK13"/>
    </w:p>
    <w:p w14:paraId="1366E52E">
      <w:pPr>
        <w:pStyle w:val="30"/>
        <w:spacing w:after="120" w:line="260" w:lineRule="auto"/>
        <w:rPr>
          <w:rFonts w:cs="Times New Roman"/>
          <w:color w:val="auto"/>
          <w:sz w:val="22"/>
          <w:lang w:eastAsia="ko-KR"/>
        </w:rPr>
      </w:pPr>
      <w:r>
        <w:rPr>
          <w:rFonts w:cs="Times New Roman"/>
          <w:color w:val="auto"/>
          <w:sz w:val="22"/>
          <w:lang w:eastAsia="zh-CN"/>
        </w:rPr>
        <w:t xml:space="preserve">As defined in TR 38.821[2], satellite beams or satellites are not considered to be visible from the UE perspective in NTN. Both options a) the same PCI (Physical Cell Identifier) for several satellite beams and b) one PCI per satellite beam, can be considered in NTN, a satellite beam can consist of one SSB or more SSB beams. One cell (PCI) can have a maximum of L SSB beams, where L can be 4, 8, or 64 depending on the band, which means, mapping one SSB beam/cell to a/multiple satellite beams or multiple SSB/cells to a/multiple satellite beams are based on implementation way.  </w:t>
      </w:r>
    </w:p>
    <w:p w14:paraId="6D72DE77">
      <w:pPr>
        <w:pStyle w:val="30"/>
        <w:spacing w:after="120" w:line="260" w:lineRule="auto"/>
        <w:rPr>
          <w:rFonts w:cs="Times New Roman"/>
          <w:color w:val="auto"/>
          <w:sz w:val="22"/>
        </w:rPr>
      </w:pPr>
      <w:r>
        <w:rPr>
          <w:rFonts w:eastAsia="Arial" w:cs="Times New Roman"/>
          <w:bCs/>
          <w:color w:val="auto"/>
          <w:kern w:val="24"/>
          <w:sz w:val="22"/>
          <w:lang w:eastAsia="zh-CN" w:bidi="ar"/>
        </w:rPr>
        <w:t xml:space="preserve">In Rel-18, for power saving at the gNB side, </w:t>
      </w:r>
      <w:bookmarkStart w:id="11" w:name="OLE_LINK2"/>
      <w:r>
        <w:rPr>
          <w:rFonts w:eastAsia="Arial" w:cs="Times New Roman"/>
          <w:bCs/>
          <w:color w:val="auto"/>
          <w:kern w:val="24"/>
          <w:sz w:val="22"/>
          <w:lang w:eastAsia="zh-CN" w:bidi="ar"/>
        </w:rPr>
        <w:t>cell level-based DTX/DRX has been introduced, and c</w:t>
      </w:r>
      <w:r>
        <w:rPr>
          <w:rFonts w:cs="Times New Roman"/>
          <w:color w:val="auto"/>
          <w:sz w:val="22"/>
        </w:rPr>
        <w:t xml:space="preserve">ell DTX/DRX was introduced in the time domain to allow the network to </w:t>
      </w:r>
      <w:r>
        <w:rPr>
          <w:rFonts w:cs="Times New Roman"/>
          <w:color w:val="auto"/>
          <w:sz w:val="22"/>
          <w:lang w:eastAsia="zh-CN"/>
        </w:rPr>
        <w:t>configure</w:t>
      </w:r>
      <w:r>
        <w:rPr>
          <w:rFonts w:cs="Times New Roman"/>
          <w:color w:val="auto"/>
          <w:sz w:val="22"/>
        </w:rPr>
        <w:t xml:space="preserve"> non-active periods</w:t>
      </w:r>
      <w:r>
        <w:rPr>
          <w:rFonts w:cs="Times New Roman"/>
          <w:color w:val="auto"/>
          <w:sz w:val="22"/>
          <w:lang w:eastAsia="zh-CN"/>
        </w:rPr>
        <w:t xml:space="preserve">, e.g., </w:t>
      </w:r>
      <w:r>
        <w:rPr>
          <w:rFonts w:cs="Times New Roman"/>
          <w:color w:val="auto"/>
          <w:sz w:val="22"/>
        </w:rPr>
        <w:t>cell DTX/DRX pattern</w:t>
      </w:r>
      <w:r>
        <w:rPr>
          <w:rFonts w:cs="Times New Roman"/>
          <w:color w:val="auto"/>
          <w:sz w:val="22"/>
          <w:lang w:eastAsia="zh-CN"/>
        </w:rPr>
        <w:t>.</w:t>
      </w:r>
      <w:r>
        <w:rPr>
          <w:rFonts w:cs="Times New Roman"/>
          <w:color w:val="auto"/>
          <w:sz w:val="22"/>
        </w:rPr>
        <w:t xml:space="preserve"> The pattern configuration for cell DTX/DRX is common for the UEs in the cell, and the cell DTX and cell DRX patterns can be configu</w:t>
      </w:r>
      <w:bookmarkEnd w:id="11"/>
      <w:r>
        <w:rPr>
          <w:rFonts w:cs="Times New Roman"/>
          <w:color w:val="auto"/>
          <w:sz w:val="22"/>
        </w:rPr>
        <w:t xml:space="preserve">red and activated separately. When cell DTX is configured, the UE does not </w:t>
      </w:r>
      <w:r>
        <w:rPr>
          <w:rFonts w:cs="Times New Roman"/>
          <w:color w:val="auto"/>
          <w:sz w:val="22"/>
          <w:lang w:eastAsia="zh-CN"/>
        </w:rPr>
        <w:t xml:space="preserve">need to </w:t>
      </w:r>
      <w:r>
        <w:rPr>
          <w:rFonts w:cs="Times New Roman"/>
          <w:color w:val="auto"/>
          <w:sz w:val="22"/>
        </w:rPr>
        <w:t>monitor PDCCH</w:t>
      </w:r>
      <w:r>
        <w:rPr>
          <w:rFonts w:cs="Times New Roman"/>
          <w:color w:val="auto"/>
          <w:sz w:val="22"/>
          <w:lang w:eastAsia="zh-CN"/>
        </w:rPr>
        <w:t xml:space="preserve"> </w:t>
      </w:r>
      <w:r>
        <w:rPr>
          <w:rFonts w:cs="Times New Roman"/>
          <w:color w:val="auto"/>
          <w:sz w:val="22"/>
        </w:rPr>
        <w:t xml:space="preserve">or SPS occasions during the cell DTX </w:t>
      </w:r>
      <w:r>
        <w:rPr>
          <w:rFonts w:cs="Times New Roman"/>
          <w:color w:val="auto"/>
          <w:sz w:val="22"/>
          <w:lang w:eastAsia="zh-CN"/>
        </w:rPr>
        <w:t>idle</w:t>
      </w:r>
      <w:r>
        <w:rPr>
          <w:rFonts w:cs="Times New Roman"/>
          <w:color w:val="auto"/>
          <w:sz w:val="22"/>
        </w:rPr>
        <w:t xml:space="preserve"> period. When cell DRX is configured and activated for the concerned cell, the UE does not transmit on CG resources or SR during the cell DRX </w:t>
      </w:r>
      <w:r>
        <w:rPr>
          <w:rFonts w:cs="Times New Roman"/>
          <w:color w:val="auto"/>
          <w:sz w:val="22"/>
          <w:lang w:eastAsia="zh-CN"/>
        </w:rPr>
        <w:t>idle</w:t>
      </w:r>
      <w:r>
        <w:rPr>
          <w:rFonts w:cs="Times New Roman"/>
          <w:color w:val="auto"/>
          <w:sz w:val="22"/>
        </w:rPr>
        <w:t xml:space="preserve"> period. This feature is only applicable to UEs in the RRC_CONNECTED state and it does not impact </w:t>
      </w:r>
      <w:r>
        <w:rPr>
          <w:rFonts w:cs="Times New Roman"/>
          <w:color w:val="auto"/>
          <w:sz w:val="22"/>
          <w:lang w:eastAsia="zh-CN"/>
        </w:rPr>
        <w:t>r</w:t>
      </w:r>
      <w:r>
        <w:rPr>
          <w:rFonts w:cs="Times New Roman"/>
          <w:color w:val="auto"/>
          <w:sz w:val="22"/>
        </w:rPr>
        <w:t xml:space="preserve">andom </w:t>
      </w:r>
      <w:r>
        <w:rPr>
          <w:rFonts w:cs="Times New Roman"/>
          <w:color w:val="auto"/>
          <w:sz w:val="22"/>
          <w:lang w:eastAsia="zh-CN"/>
        </w:rPr>
        <w:t>a</w:t>
      </w:r>
      <w:r>
        <w:rPr>
          <w:rFonts w:cs="Times New Roman"/>
          <w:color w:val="auto"/>
          <w:sz w:val="22"/>
        </w:rPr>
        <w:t>ccess procedure, SSB transmission, paging, and system information broadcasting.</w:t>
      </w:r>
      <w:bookmarkEnd w:id="10"/>
    </w:p>
    <w:p w14:paraId="6ACD6361">
      <w:pPr>
        <w:spacing w:after="120" w:line="260" w:lineRule="auto"/>
        <w:jc w:val="both"/>
        <w:rPr>
          <w:rFonts w:ascii="Times New Roman" w:hAnsi="Times New Roman" w:cs="Times New Roman"/>
          <w:lang w:eastAsia="zh-CN"/>
        </w:rPr>
      </w:pPr>
      <w:r>
        <w:rPr>
          <w:rFonts w:ascii="Times New Roman" w:hAnsi="Times New Roman" w:cs="Times New Roman"/>
          <w:lang w:eastAsia="zh-CN"/>
        </w:rPr>
        <w:t xml:space="preserve">It is proposed in [1] that </w:t>
      </w:r>
      <w:r>
        <w:rPr>
          <w:rFonts w:ascii="Times New Roman" w:hAnsi="Times New Roman" w:cs="Times New Roman"/>
        </w:rPr>
        <w:t>Rel-18 network energy-saving techniques should be considered as a baseline in the system-level study</w:t>
      </w:r>
      <w:r>
        <w:rPr>
          <w:rFonts w:ascii="Times New Roman" w:hAnsi="Times New Roman" w:cs="Times New Roman"/>
          <w:lang w:eastAsia="zh-CN"/>
        </w:rPr>
        <w:t xml:space="preserve"> for NTN, in our view, for one NR cell/beam mapping to one satellite beam scenario, the same rules of Rel-18 NES techniques can be re-used, however, for another case, the flexibility will be limited if cell-based DTX/DRX is re-used, thus, some modify of Rel-18 NES techniques will be needed. </w:t>
      </w:r>
    </w:p>
    <w:p w14:paraId="646A6CA8">
      <w:pPr>
        <w:jc w:val="both"/>
        <w:rPr>
          <w:rFonts w:ascii="Times New Roman" w:hAnsi="Times New Roman" w:cs="Times New Roman"/>
          <w:lang w:eastAsia="zh-CN"/>
        </w:rPr>
      </w:pPr>
      <w:bookmarkStart w:id="12" w:name="OLE_LINK15"/>
      <w:r>
        <w:rPr>
          <w:rFonts w:ascii="Times New Roman" w:hAnsi="Times New Roman" w:cs="Times New Roman"/>
          <w:b/>
          <w:bCs/>
          <w:i/>
          <w:iCs/>
          <w:lang w:eastAsia="zh-CN"/>
        </w:rPr>
        <w:t xml:space="preserve">Proposal 3: </w:t>
      </w:r>
      <w:bookmarkStart w:id="13" w:name="OLE_LINK14"/>
      <w:r>
        <w:rPr>
          <w:rFonts w:ascii="Times New Roman" w:hAnsi="Times New Roman" w:cs="Times New Roman"/>
          <w:b/>
          <w:bCs/>
          <w:i/>
          <w:iCs/>
          <w:lang w:eastAsia="zh-CN"/>
        </w:rPr>
        <w:t>Modified Rel-18 network energy-saving techniques of cell DTX/DRX to align with the different scenarios encountered in the mapping of NR cell/SSB and satellite beams can be considered.</w:t>
      </w:r>
      <w:r>
        <w:rPr>
          <w:rFonts w:ascii="Times New Roman" w:hAnsi="Times New Roman" w:cs="Times New Roman"/>
          <w:lang w:eastAsia="zh-CN"/>
        </w:rPr>
        <w:t xml:space="preserve"> </w:t>
      </w:r>
      <w:bookmarkEnd w:id="13"/>
    </w:p>
    <w:bookmarkEnd w:id="12"/>
    <w:p w14:paraId="61D762F0">
      <w:pPr>
        <w:pStyle w:val="4"/>
        <w:rPr>
          <w:color w:val="auto"/>
          <w:sz w:val="22"/>
          <w:szCs w:val="22"/>
        </w:rPr>
      </w:pPr>
      <w:r>
        <w:rPr>
          <w:color w:val="auto"/>
          <w:sz w:val="22"/>
          <w:szCs w:val="22"/>
          <w:lang w:val="en-US"/>
        </w:rPr>
        <w:t>Link level enhancement</w:t>
      </w:r>
    </w:p>
    <w:p w14:paraId="1EFB7F56">
      <w:pPr>
        <w:spacing w:before="120"/>
        <w:jc w:val="both"/>
        <w:rPr>
          <w:rFonts w:ascii="Times New Roman" w:hAnsi="Times New Roman" w:cs="Times New Roman"/>
          <w:lang w:eastAsia="zh-CN"/>
        </w:rPr>
      </w:pPr>
      <w:r>
        <w:rPr>
          <w:rFonts w:ascii="Times New Roman" w:hAnsi="Times New Roman" w:cs="Times New Roman"/>
          <w:lang w:eastAsia="zh-CN"/>
        </w:rPr>
        <w:t>S</w:t>
      </w:r>
      <w:r>
        <w:rPr>
          <w:rFonts w:ascii="Times New Roman" w:hAnsi="Times New Roman" w:cs="Times New Roman"/>
        </w:rPr>
        <w:t>ystem level</w:t>
      </w:r>
      <w:r>
        <w:rPr>
          <w:rFonts w:ascii="Times New Roman" w:hAnsi="Times New Roman" w:cs="Times New Roman"/>
          <w:lang w:eastAsia="zh-CN"/>
        </w:rPr>
        <w:t>-based</w:t>
      </w:r>
      <w:r>
        <w:rPr>
          <w:rFonts w:ascii="Times New Roman" w:hAnsi="Times New Roman" w:cs="Times New Roman"/>
        </w:rPr>
        <w:t xml:space="preserve"> enhancements </w:t>
      </w:r>
      <w:r>
        <w:rPr>
          <w:rFonts w:ascii="Times New Roman" w:hAnsi="Times New Roman" w:cs="Times New Roman"/>
          <w:lang w:eastAsia="zh-CN"/>
        </w:rPr>
        <w:t>to</w:t>
      </w:r>
      <w:r>
        <w:rPr>
          <w:rFonts w:ascii="Times New Roman" w:hAnsi="Times New Roman" w:cs="Times New Roman"/>
        </w:rPr>
        <w:t xml:space="preserve"> DL coverage</w:t>
      </w:r>
      <w:r>
        <w:rPr>
          <w:rFonts w:ascii="Times New Roman" w:hAnsi="Times New Roman" w:cs="Times New Roman"/>
          <w:lang w:eastAsia="zh-CN"/>
        </w:rPr>
        <w:t xml:space="preserve"> improvement are analyzed in section 2.1</w:t>
      </w:r>
      <w:r>
        <w:rPr>
          <w:rFonts w:ascii="Times New Roman" w:hAnsi="Times New Roman" w:cs="Times New Roman"/>
        </w:rPr>
        <w:t xml:space="preserve">, </w:t>
      </w:r>
      <w:bookmarkStart w:id="14" w:name="OLE_LINK11"/>
      <w:r>
        <w:rPr>
          <w:rFonts w:ascii="Times New Roman" w:hAnsi="Times New Roman" w:cs="Times New Roman"/>
        </w:rPr>
        <w:t xml:space="preserve">this section </w:t>
      </w:r>
      <w:r>
        <w:rPr>
          <w:rFonts w:ascii="Times New Roman" w:hAnsi="Times New Roman" w:cs="Times New Roman"/>
          <w:lang w:eastAsia="zh-CN"/>
        </w:rPr>
        <w:t xml:space="preserve">will </w:t>
      </w:r>
      <w:r>
        <w:rPr>
          <w:rFonts w:ascii="Times New Roman" w:hAnsi="Times New Roman" w:cs="Times New Roman"/>
        </w:rPr>
        <w:t>focus</w:t>
      </w:r>
      <w:r>
        <w:rPr>
          <w:rFonts w:ascii="Times New Roman" w:hAnsi="Times New Roman" w:cs="Times New Roman"/>
          <w:lang w:eastAsia="zh-CN"/>
        </w:rPr>
        <w:t xml:space="preserve"> </w:t>
      </w:r>
      <w:r>
        <w:rPr>
          <w:rFonts w:ascii="Times New Roman" w:hAnsi="Times New Roman" w:cs="Times New Roman"/>
        </w:rPr>
        <w:t>on link-level enhancements to improve DL coverage.</w:t>
      </w:r>
      <w:r>
        <w:rPr>
          <w:rFonts w:ascii="Times New Roman" w:hAnsi="Times New Roman" w:cs="Times New Roman"/>
          <w:lang w:eastAsia="zh-CN"/>
        </w:rPr>
        <w:t xml:space="preserve"> </w:t>
      </w:r>
      <w:bookmarkEnd w:id="14"/>
      <w:r>
        <w:rPr>
          <w:rFonts w:ascii="Times New Roman" w:hAnsi="Times New Roman" w:cs="Times New Roman"/>
          <w:lang w:eastAsia="zh-CN"/>
        </w:rPr>
        <w:t>As agreed in the RAN1 #118</w:t>
      </w:r>
      <w:r>
        <w:rPr>
          <w:rFonts w:hint="eastAsia" w:ascii="Times New Roman" w:hAnsi="Times New Roman" w:cs="Times New Roman"/>
          <w:lang w:eastAsia="zh-CN"/>
        </w:rPr>
        <w:t xml:space="preserve"> bis</w:t>
      </w:r>
      <w:r>
        <w:rPr>
          <w:rFonts w:ascii="Times New Roman" w:hAnsi="Times New Roman" w:cs="Times New Roman"/>
          <w:lang w:eastAsia="zh-CN"/>
        </w:rPr>
        <w:t xml:space="preserve"> meeting [2], </w:t>
      </w:r>
      <w:r>
        <w:rPr>
          <w:rFonts w:ascii="Times New Roman" w:hAnsi="Times New Roman" w:eastAsia="Batang" w:cs="Times New Roman"/>
          <w:lang w:eastAsia="zh-CN"/>
        </w:rPr>
        <w:t>Focus on coverage enhancement for set 1-3 with a target CNR of -8 dB for NR NTN DL coverage enhancements at link level</w:t>
      </w:r>
      <w:r>
        <w:rPr>
          <w:rFonts w:hint="eastAsia" w:ascii="Times New Roman" w:hAnsi="Times New Roman" w:cs="Times New Roman"/>
          <w:lang w:eastAsia="zh-CN"/>
        </w:rPr>
        <w:t xml:space="preserve"> for CSS PDCCH and Msg4 has been agreed.</w:t>
      </w:r>
      <w:r>
        <w:rPr>
          <w:rFonts w:ascii="Times New Roman" w:hAnsi="Times New Roman" w:cs="Times New Roman"/>
          <w:lang w:eastAsia="zh-CN"/>
        </w:rPr>
        <w:t xml:space="preserve"> T</w:t>
      </w:r>
      <w:r>
        <w:rPr>
          <w:rFonts w:hint="eastAsia" w:ascii="Times New Roman" w:hAnsi="Times New Roman" w:cs="Times New Roman"/>
          <w:lang w:eastAsia="zh-CN"/>
        </w:rPr>
        <w:t xml:space="preserve">hus, CSS </w:t>
      </w:r>
      <w:r>
        <w:rPr>
          <w:rFonts w:ascii="Times New Roman" w:hAnsi="Times New Roman" w:cs="Times New Roman"/>
          <w:lang w:eastAsia="zh-CN"/>
        </w:rPr>
        <w:t>PDCCH/</w:t>
      </w:r>
      <w:bookmarkStart w:id="15" w:name="OLE_LINK6"/>
      <w:r>
        <w:rPr>
          <w:rFonts w:ascii="Times New Roman" w:hAnsi="Times New Roman" w:cs="Times New Roman"/>
          <w:lang w:eastAsia="zh-CN"/>
        </w:rPr>
        <w:t>PDSCH with Msg4/PDSCH with SIB1/SIB19</w:t>
      </w:r>
      <w:bookmarkEnd w:id="15"/>
      <w:r>
        <w:rPr>
          <w:rFonts w:ascii="Times New Roman" w:hAnsi="Times New Roman" w:cs="Times New Roman"/>
          <w:lang w:eastAsia="zh-CN"/>
        </w:rPr>
        <w:t xml:space="preserve"> may be potential coverage bottleneck channels under the NTN scenario, some potential coverage enhancements for these channels are proposed. </w:t>
      </w:r>
    </w:p>
    <w:p w14:paraId="3150BA2B">
      <w:pPr>
        <w:pStyle w:val="5"/>
        <w:numPr>
          <w:ilvl w:val="2"/>
          <w:numId w:val="1"/>
        </w:numPr>
        <w:rPr>
          <w:rFonts w:ascii="Times New Roman" w:hAnsi="Times New Roman" w:eastAsia="宋体" w:cs="Times New Roman"/>
          <w:sz w:val="22"/>
          <w:szCs w:val="22"/>
          <w:lang w:val="en-US"/>
        </w:rPr>
      </w:pPr>
      <w:r>
        <w:rPr>
          <w:rFonts w:ascii="Times New Roman" w:hAnsi="Times New Roman" w:cs="Times New Roman"/>
          <w:sz w:val="22"/>
          <w:szCs w:val="22"/>
          <w:lang w:val="en-US"/>
        </w:rPr>
        <w:t xml:space="preserve">Link </w:t>
      </w:r>
      <w:r>
        <w:rPr>
          <w:rFonts w:ascii="Times New Roman" w:hAnsi="Times New Roman" w:eastAsia="宋体" w:cs="Times New Roman"/>
          <w:sz w:val="22"/>
          <w:szCs w:val="22"/>
          <w:lang w:val="en-US"/>
        </w:rPr>
        <w:t>l</w:t>
      </w:r>
      <w:r>
        <w:rPr>
          <w:rFonts w:ascii="Times New Roman" w:hAnsi="Times New Roman" w:cs="Times New Roman"/>
          <w:sz w:val="22"/>
          <w:szCs w:val="22"/>
          <w:lang w:val="en-US"/>
        </w:rPr>
        <w:t xml:space="preserve">evel </w:t>
      </w:r>
      <w:r>
        <w:rPr>
          <w:rFonts w:ascii="Times New Roman" w:hAnsi="Times New Roman" w:eastAsia="宋体" w:cs="Times New Roman"/>
          <w:sz w:val="22"/>
          <w:szCs w:val="22"/>
          <w:lang w:val="en-US"/>
        </w:rPr>
        <w:t>e</w:t>
      </w:r>
      <w:r>
        <w:rPr>
          <w:rFonts w:ascii="Times New Roman" w:hAnsi="Times New Roman" w:cs="Times New Roman"/>
          <w:sz w:val="22"/>
          <w:szCs w:val="22"/>
          <w:lang w:val="en-US"/>
        </w:rPr>
        <w:t xml:space="preserve">nhancements for </w:t>
      </w:r>
      <w:r>
        <w:rPr>
          <w:rFonts w:ascii="Times New Roman" w:hAnsi="Times New Roman" w:eastAsia="宋体" w:cs="Times New Roman"/>
          <w:sz w:val="22"/>
          <w:szCs w:val="22"/>
          <w:lang w:val="en-US"/>
        </w:rPr>
        <w:t xml:space="preserve">common </w:t>
      </w:r>
      <w:r>
        <w:rPr>
          <w:rFonts w:ascii="Times New Roman" w:hAnsi="Times New Roman" w:cs="Times New Roman"/>
          <w:sz w:val="22"/>
          <w:szCs w:val="22"/>
          <w:lang w:val="en-US"/>
        </w:rPr>
        <w:t>PDCC</w:t>
      </w:r>
      <w:r>
        <w:rPr>
          <w:rFonts w:ascii="Times New Roman" w:hAnsi="Times New Roman" w:eastAsia="宋体" w:cs="Times New Roman"/>
          <w:sz w:val="22"/>
          <w:szCs w:val="22"/>
          <w:lang w:val="en-US"/>
        </w:rPr>
        <w:t>H</w:t>
      </w:r>
    </w:p>
    <w:p w14:paraId="44A9B0E1">
      <w:pPr>
        <w:jc w:val="both"/>
        <w:rPr>
          <w:rFonts w:ascii="Times" w:hAnsi="Times" w:cs="Times"/>
          <w:lang w:eastAsia="zh-CN"/>
        </w:rPr>
      </w:pPr>
      <w:r>
        <w:rPr>
          <w:rFonts w:ascii="Times" w:hAnsi="Times" w:cs="Times"/>
          <w:lang w:eastAsia="zh-CN"/>
        </w:rPr>
        <w:t>As</w:t>
      </w:r>
      <w:r>
        <w:rPr>
          <w:rFonts w:hint="eastAsia" w:ascii="Times" w:hAnsi="Times" w:cs="Times"/>
          <w:lang w:eastAsia="zh-CN"/>
        </w:rPr>
        <w:t xml:space="preserve"> Type-3 PDCCH</w:t>
      </w:r>
      <w:r>
        <w:rPr>
          <w:rFonts w:ascii="Times" w:hAnsi="Times" w:cs="Times"/>
          <w:lang w:eastAsia="zh-CN"/>
        </w:rPr>
        <w:t xml:space="preserve"> CSS</w:t>
      </w:r>
      <w:r>
        <w:rPr>
          <w:rFonts w:hint="eastAsia" w:ascii="Times" w:hAnsi="Times" w:cs="Times"/>
          <w:lang w:eastAsia="zh-CN"/>
        </w:rPr>
        <w:t xml:space="preserve"> can be</w:t>
      </w:r>
      <w:r>
        <w:rPr>
          <w:rFonts w:ascii="Times" w:hAnsi="Times" w:cs="Times"/>
          <w:lang w:eastAsia="zh-CN"/>
        </w:rPr>
        <w:t xml:space="preserve"> used for group common PDCCH monitoring, it’s </w:t>
      </w:r>
      <w:r>
        <w:rPr>
          <w:rFonts w:hint="eastAsia" w:ascii="Times" w:hAnsi="Times" w:cs="Times"/>
          <w:lang w:val="en-US" w:eastAsia="zh-CN"/>
        </w:rPr>
        <w:t>differs</w:t>
      </w:r>
      <w:r>
        <w:rPr>
          <w:rFonts w:ascii="Times" w:hAnsi="Times" w:cs="Times"/>
          <w:lang w:eastAsia="zh-CN"/>
        </w:rPr>
        <w:t xml:space="preserve"> from the CSS PDCCH used for SIB1, Msg2 and Msg4 scheduling</w:t>
      </w:r>
      <w:r>
        <w:rPr>
          <w:rFonts w:hint="eastAsia" w:ascii="Times" w:hAnsi="Times" w:cs="Times"/>
          <w:lang w:eastAsia="zh-CN"/>
        </w:rPr>
        <w:t xml:space="preserve">, </w:t>
      </w:r>
      <w:r>
        <w:rPr>
          <w:rFonts w:ascii="Times" w:hAnsi="Times" w:cs="Times"/>
          <w:lang w:eastAsia="zh-CN"/>
        </w:rPr>
        <w:t xml:space="preserve">USS PDCCH is a UE-specific PDCCH and used for </w:t>
      </w:r>
      <w:r>
        <w:rPr>
          <w:rFonts w:hint="eastAsia" w:ascii="Times" w:hAnsi="Times" w:cs="Times"/>
          <w:lang w:eastAsia="zh-CN"/>
        </w:rPr>
        <w:t>UE-specific</w:t>
      </w:r>
      <w:r>
        <w:rPr>
          <w:rFonts w:ascii="Times" w:hAnsi="Times" w:cs="Times"/>
          <w:lang w:eastAsia="zh-CN"/>
        </w:rPr>
        <w:t xml:space="preserve"> UL/DL data/signalling scheduling. </w:t>
      </w:r>
      <w:r>
        <w:rPr>
          <w:rFonts w:hint="eastAsia" w:ascii="Times" w:hAnsi="Times" w:cs="Times"/>
          <w:lang w:val="en-US" w:eastAsia="zh-CN"/>
        </w:rPr>
        <w:t xml:space="preserve">Given the limited </w:t>
      </w:r>
      <w:r>
        <w:rPr>
          <w:rFonts w:ascii="Times" w:hAnsi="Times" w:cs="Times"/>
          <w:lang w:eastAsia="zh-CN"/>
        </w:rPr>
        <w:t>evaluation of these two PDCCH</w:t>
      </w:r>
      <w:r>
        <w:rPr>
          <w:rFonts w:hint="eastAsia" w:ascii="Times" w:hAnsi="Times" w:cs="Times"/>
          <w:lang w:eastAsia="zh-CN"/>
        </w:rPr>
        <w:t xml:space="preserve"> SS</w:t>
      </w:r>
      <w:r>
        <w:rPr>
          <w:rFonts w:hint="eastAsia" w:ascii="Times" w:hAnsi="Times" w:cs="Times"/>
          <w:lang w:val="en-US" w:eastAsia="zh-CN"/>
        </w:rPr>
        <w:t xml:space="preserve"> types</w:t>
      </w:r>
      <w:r>
        <w:rPr>
          <w:rFonts w:ascii="Times" w:hAnsi="Times" w:cs="Times"/>
          <w:lang w:eastAsia="zh-CN"/>
        </w:rPr>
        <w:t xml:space="preserve">, in our understanding, </w:t>
      </w:r>
      <w:r>
        <w:rPr>
          <w:rFonts w:hint="eastAsia" w:ascii="Times" w:hAnsi="Times" w:cs="Times"/>
          <w:lang w:val="en-US" w:eastAsia="zh-CN"/>
        </w:rPr>
        <w:t xml:space="preserve">coverage enhancements for </w:t>
      </w:r>
      <w:r>
        <w:rPr>
          <w:rFonts w:hint="eastAsia" w:ascii="Times" w:hAnsi="Times" w:cs="Times"/>
          <w:lang w:eastAsia="zh-CN"/>
        </w:rPr>
        <w:t xml:space="preserve">Type-3 </w:t>
      </w:r>
      <w:r>
        <w:rPr>
          <w:rFonts w:ascii="Times" w:hAnsi="Times" w:cs="Times"/>
          <w:lang w:eastAsia="zh-CN"/>
        </w:rPr>
        <w:t>PDCCH CSS</w:t>
      </w:r>
      <w:r>
        <w:rPr>
          <w:rFonts w:hint="eastAsia" w:ascii="Times" w:hAnsi="Times" w:cs="Times"/>
          <w:lang w:eastAsia="zh-CN"/>
        </w:rPr>
        <w:t xml:space="preserve"> </w:t>
      </w:r>
      <w:r>
        <w:rPr>
          <w:rFonts w:ascii="Times" w:hAnsi="Times" w:cs="Times"/>
          <w:lang w:eastAsia="zh-CN"/>
        </w:rPr>
        <w:t xml:space="preserve">and PDCCH USS  in Rel-19 can be </w:t>
      </w:r>
      <w:r>
        <w:rPr>
          <w:rFonts w:hint="eastAsia" w:ascii="Times" w:hAnsi="Times" w:cs="Times"/>
          <w:lang w:val="en-US" w:eastAsia="zh-CN"/>
        </w:rPr>
        <w:t>deprioritized</w:t>
      </w:r>
      <w:r>
        <w:rPr>
          <w:rFonts w:ascii="Times" w:hAnsi="Times" w:cs="Times"/>
          <w:lang w:eastAsia="zh-CN"/>
        </w:rPr>
        <w:t xml:space="preserve">. </w:t>
      </w:r>
    </w:p>
    <w:p w14:paraId="2454BE0A">
      <w:pPr>
        <w:jc w:val="both"/>
        <w:rPr>
          <w:rFonts w:ascii="Times" w:hAnsi="Times" w:cs="Times"/>
          <w:b/>
          <w:bCs/>
          <w:i/>
          <w:iCs/>
          <w:lang w:eastAsia="zh-CN"/>
        </w:rPr>
      </w:pPr>
      <w:r>
        <w:rPr>
          <w:rFonts w:hint="eastAsia" w:ascii="Times" w:hAnsi="Times" w:cs="Times"/>
          <w:b/>
          <w:bCs/>
          <w:i/>
          <w:iCs/>
          <w:lang w:eastAsia="zh-CN"/>
        </w:rPr>
        <w:t xml:space="preserve">Proposal 4: </w:t>
      </w:r>
      <w:r>
        <w:rPr>
          <w:rFonts w:hint="eastAsia" w:ascii="Times" w:hAnsi="Times" w:cs="Times"/>
          <w:b/>
          <w:bCs/>
          <w:i/>
          <w:iCs/>
          <w:lang w:val="en-US" w:eastAsia="zh-CN"/>
        </w:rPr>
        <w:t xml:space="preserve">Coverage enhancements for </w:t>
      </w:r>
      <w:r>
        <w:rPr>
          <w:rFonts w:ascii="Times" w:hAnsi="Times" w:cs="Times"/>
          <w:b/>
          <w:bCs/>
          <w:i/>
          <w:iCs/>
          <w:lang w:eastAsia="zh-CN"/>
        </w:rPr>
        <w:t>PDCCH CSS type3 and PDCCH USS in Rel-19 can be deprio</w:t>
      </w:r>
      <w:r>
        <w:rPr>
          <w:rFonts w:hint="eastAsia" w:ascii="Times" w:hAnsi="Times" w:cs="Times"/>
          <w:b/>
          <w:bCs/>
          <w:i/>
          <w:iCs/>
          <w:lang w:val="en-US" w:eastAsia="zh-CN"/>
        </w:rPr>
        <w:t>riti</w:t>
      </w:r>
      <w:r>
        <w:rPr>
          <w:rFonts w:ascii="Times" w:hAnsi="Times" w:cs="Times"/>
          <w:b/>
          <w:bCs/>
          <w:i/>
          <w:iCs/>
          <w:lang w:eastAsia="zh-CN"/>
        </w:rPr>
        <w:t>zed.</w:t>
      </w:r>
    </w:p>
    <w:p w14:paraId="0102D8BE">
      <w:pPr>
        <w:tabs>
          <w:tab w:val="left" w:pos="1985"/>
        </w:tabs>
        <w:spacing w:before="120"/>
        <w:jc w:val="both"/>
        <w:rPr>
          <w:rFonts w:ascii="Times New Roman" w:hAnsi="Times New Roman" w:eastAsia="宋体" w:cs="Times New Roman"/>
          <w:lang w:eastAsia="zh-CN"/>
        </w:rPr>
      </w:pPr>
      <w:r>
        <w:rPr>
          <w:rFonts w:ascii="Times New Roman" w:hAnsi="Times New Roman" w:cs="Times New Roman"/>
        </w:rPr>
        <w:t>For DL coverage improvement</w:t>
      </w:r>
      <w:r>
        <w:rPr>
          <w:rFonts w:ascii="Times New Roman" w:hAnsi="Times New Roman" w:cs="Times New Roman"/>
          <w:lang w:eastAsia="zh-CN"/>
        </w:rPr>
        <w:t xml:space="preserve"> for</w:t>
      </w:r>
      <w:r>
        <w:rPr>
          <w:rFonts w:ascii="Times New Roman" w:hAnsi="Times New Roman" w:cs="Times New Roman"/>
        </w:rPr>
        <w:t xml:space="preserve"> common PDCCH</w:t>
      </w:r>
      <w:r>
        <w:rPr>
          <w:rFonts w:ascii="Times New Roman" w:hAnsi="Times New Roman" w:cs="Times New Roman"/>
          <w:lang w:eastAsia="zh-CN"/>
        </w:rPr>
        <w:t>, e</w:t>
      </w:r>
      <w:r>
        <w:rPr>
          <w:rFonts w:ascii="Times New Roman" w:hAnsi="Times New Roman" w:eastAsia="宋体" w:cs="Times New Roman"/>
          <w:lang w:eastAsia="zh-CN"/>
        </w:rPr>
        <w:t>nabling the common PDCCH with repetition can improve coverage performance due to</w:t>
      </w:r>
      <w:r>
        <w:rPr>
          <w:rFonts w:ascii="Times New Roman" w:hAnsi="Times New Roman" w:eastAsia="宋体" w:cs="Times New Roman"/>
        </w:rPr>
        <w:t xml:space="preserve"> time-domain diversity gain</w:t>
      </w:r>
      <w:r>
        <w:rPr>
          <w:rFonts w:ascii="Times New Roman" w:hAnsi="Times New Roman" w:eastAsia="宋体" w:cs="Times New Roman"/>
          <w:lang w:eastAsia="zh-CN"/>
        </w:rPr>
        <w:t xml:space="preserve"> can be achieved</w:t>
      </w:r>
      <w:r>
        <w:rPr>
          <w:rFonts w:ascii="Times New Roman" w:hAnsi="Times New Roman" w:eastAsia="宋体" w:cs="Times New Roman"/>
        </w:rPr>
        <w:t>,</w:t>
      </w:r>
      <w:r>
        <w:rPr>
          <w:rFonts w:ascii="Times New Roman" w:hAnsi="Times New Roman" w:eastAsia="宋体" w:cs="Times New Roman"/>
          <w:lang w:eastAsia="zh-CN"/>
        </w:rPr>
        <w:t xml:space="preserve"> and a single PDCCH can be repeated across multiple PDCCH monitoring occasions in the time domain. A set of </w:t>
      </w:r>
      <w:bookmarkStart w:id="16" w:name="OLE_LINK8"/>
      <w:r>
        <w:rPr>
          <w:rFonts w:ascii="Times New Roman" w:hAnsi="Times New Roman" w:eastAsia="宋体" w:cs="Times New Roman"/>
          <w:lang w:eastAsia="zh-CN"/>
        </w:rPr>
        <w:t>additional PDCCH monitoring occasion</w:t>
      </w:r>
      <w:bookmarkEnd w:id="16"/>
      <w:r>
        <w:rPr>
          <w:rFonts w:ascii="Times New Roman" w:hAnsi="Times New Roman" w:eastAsia="宋体" w:cs="Times New Roman"/>
          <w:lang w:eastAsia="zh-CN"/>
        </w:rPr>
        <w:t xml:space="preserve">s can be configured and UE can first monitor PDCCH in a set of legacy PDCCH monitoring occasions, if not decoding PDCCH correctly, then monitoring the PDCCH repetition within the additional PDCCH monitoring occasions. In addition, for Type-0 and Type-1 PDCCH with repetition, the additional PDCCH monitoring occasions indication needs to take into consideration of impact on legacy UEs. </w:t>
      </w:r>
    </w:p>
    <w:p w14:paraId="6541B1AF">
      <w:pPr>
        <w:tabs>
          <w:tab w:val="left" w:pos="1985"/>
        </w:tabs>
        <w:spacing w:before="120"/>
        <w:jc w:val="both"/>
        <w:rPr>
          <w:rFonts w:ascii="Times New Roman" w:hAnsi="Times New Roman" w:cs="Times New Roman"/>
          <w:lang w:eastAsia="zh-CN"/>
        </w:rPr>
      </w:pPr>
      <w:bookmarkStart w:id="17" w:name="OLE_LINK7"/>
      <w:r>
        <w:rPr>
          <w:rFonts w:ascii="Times New Roman" w:hAnsi="Times New Roman" w:eastAsia="宋体" w:cs="Times New Roman"/>
          <w:b/>
          <w:bCs/>
          <w:i/>
          <w:iCs/>
          <w:lang w:eastAsia="zh-CN"/>
        </w:rPr>
        <w:t xml:space="preserve">Proposal </w:t>
      </w:r>
      <w:r>
        <w:rPr>
          <w:rFonts w:hint="eastAsia" w:ascii="Times New Roman" w:hAnsi="Times New Roman" w:eastAsia="宋体" w:cs="Times New Roman"/>
          <w:b/>
          <w:bCs/>
          <w:i/>
          <w:iCs/>
          <w:lang w:eastAsia="zh-CN"/>
        </w:rPr>
        <w:t>5</w:t>
      </w:r>
      <w:r>
        <w:rPr>
          <w:rFonts w:ascii="Times New Roman" w:hAnsi="Times New Roman" w:eastAsia="宋体" w:cs="Times New Roman"/>
          <w:b/>
          <w:bCs/>
          <w:i/>
          <w:iCs/>
          <w:lang w:eastAsia="zh-CN"/>
        </w:rPr>
        <w:t xml:space="preserve">: For common PDCCH coverage enhancement, enabling PDCCH with repetition in the time domain can be considered.  </w:t>
      </w:r>
    </w:p>
    <w:bookmarkEnd w:id="17"/>
    <w:p w14:paraId="244A7D6A">
      <w:pPr>
        <w:jc w:val="both"/>
        <w:rPr>
          <w:rFonts w:ascii="Times New Roman" w:hAnsi="Times New Roman" w:cs="Times New Roman"/>
          <w:lang w:eastAsia="zh-CN"/>
        </w:rPr>
      </w:pPr>
      <w:r>
        <w:rPr>
          <w:rFonts w:ascii="Times New Roman" w:hAnsi="Times New Roman" w:cs="Times New Roman"/>
        </w:rPr>
        <w:t>To further</w:t>
      </w:r>
      <w:r>
        <w:rPr>
          <w:rFonts w:ascii="Times New Roman" w:hAnsi="Times New Roman" w:cs="Times New Roman"/>
          <w:lang w:eastAsia="zh-CN"/>
        </w:rPr>
        <w:t xml:space="preserve"> improve the coverage performance for common PDCCH, </w:t>
      </w:r>
      <w:r>
        <w:rPr>
          <w:rFonts w:ascii="Times New Roman" w:hAnsi="Times New Roman" w:cs="Times New Roman"/>
        </w:rPr>
        <w:t>a</w:t>
      </w:r>
      <w:r>
        <w:rPr>
          <w:rFonts w:ascii="Times New Roman" w:hAnsi="Times New Roman" w:cs="Times New Roman"/>
          <w:lang w:eastAsia="zh-CN"/>
        </w:rPr>
        <w:t>n</w:t>
      </w:r>
      <w:r>
        <w:rPr>
          <w:rFonts w:ascii="Times New Roman" w:hAnsi="Times New Roman" w:cs="Times New Roman"/>
        </w:rPr>
        <w:t xml:space="preserve"> </w:t>
      </w:r>
      <w:r>
        <w:rPr>
          <w:rFonts w:ascii="Times New Roman" w:hAnsi="Times New Roman" w:cs="Times New Roman"/>
          <w:lang w:eastAsia="zh-CN"/>
        </w:rPr>
        <w:t xml:space="preserve">enlarged </w:t>
      </w:r>
      <w:r>
        <w:rPr>
          <w:rFonts w:ascii="Times New Roman" w:hAnsi="Times New Roman" w:cs="Times New Roman"/>
        </w:rPr>
        <w:t xml:space="preserve">aggregation level </w:t>
      </w:r>
      <w:r>
        <w:rPr>
          <w:rFonts w:ascii="Times New Roman" w:hAnsi="Times New Roman" w:cs="Times New Roman"/>
          <w:lang w:eastAsia="zh-CN"/>
        </w:rPr>
        <w:t xml:space="preserve">can be considered, thus, additional gain of coding can be achieved. For instance, aggregation levels of 32 and 64 can be supported. However, the potential impact of the enlarged aggregation level for common PDCCH will be increased the blocking probability, to handle this, one of </w:t>
      </w:r>
      <w:r>
        <w:rPr>
          <w:rFonts w:hint="eastAsia" w:ascii="Times New Roman" w:hAnsi="Times New Roman" w:cs="Times New Roman"/>
          <w:lang w:eastAsia="zh-CN"/>
        </w:rPr>
        <w:t xml:space="preserve">a </w:t>
      </w:r>
      <w:r>
        <w:rPr>
          <w:rFonts w:ascii="Times New Roman" w:hAnsi="Times New Roman" w:cs="Times New Roman"/>
          <w:lang w:eastAsia="zh-CN"/>
        </w:rPr>
        <w:t xml:space="preserve">straightforward way is to enlarge the symbol number for CORESET.  </w:t>
      </w:r>
    </w:p>
    <w:p w14:paraId="58BA0D98">
      <w:pPr>
        <w:tabs>
          <w:tab w:val="left" w:pos="1985"/>
        </w:tabs>
        <w:spacing w:before="120"/>
        <w:jc w:val="both"/>
        <w:rPr>
          <w:rFonts w:ascii="Times New Roman" w:hAnsi="Times New Roman" w:cs="Times New Roman"/>
          <w:lang w:eastAsia="zh-CN"/>
        </w:rPr>
      </w:pPr>
      <w:r>
        <w:rPr>
          <w:rFonts w:ascii="Times New Roman" w:hAnsi="Times New Roman" w:eastAsia="宋体" w:cs="Times New Roman"/>
          <w:b/>
          <w:bCs/>
          <w:i/>
          <w:iCs/>
          <w:lang w:eastAsia="zh-CN"/>
        </w:rPr>
        <w:t xml:space="preserve">Proposal </w:t>
      </w:r>
      <w:r>
        <w:rPr>
          <w:rFonts w:hint="eastAsia" w:ascii="Times New Roman" w:hAnsi="Times New Roman" w:eastAsia="宋体" w:cs="Times New Roman"/>
          <w:b/>
          <w:bCs/>
          <w:i/>
          <w:iCs/>
          <w:lang w:eastAsia="zh-CN"/>
        </w:rPr>
        <w:t>6</w:t>
      </w:r>
      <w:r>
        <w:rPr>
          <w:rFonts w:ascii="Times New Roman" w:hAnsi="Times New Roman" w:eastAsia="宋体" w:cs="Times New Roman"/>
          <w:b/>
          <w:bCs/>
          <w:i/>
          <w:iCs/>
          <w:lang w:eastAsia="zh-CN"/>
        </w:rPr>
        <w:t>: For common PDCCH coverage enhancement, enlarging aggregation level can be considered.</w:t>
      </w:r>
    </w:p>
    <w:p w14:paraId="74A861FF">
      <w:pPr>
        <w:pStyle w:val="5"/>
        <w:ind w:left="0" w:firstLine="0"/>
        <w:rPr>
          <w:rFonts w:ascii="Times New Roman" w:hAnsi="Times New Roman" w:eastAsia="宋体" w:cs="Times New Roman"/>
          <w:sz w:val="22"/>
          <w:szCs w:val="22"/>
          <w:lang w:val="en-US"/>
        </w:rPr>
      </w:pPr>
      <w:r>
        <w:rPr>
          <w:rFonts w:ascii="Times New Roman" w:hAnsi="Times New Roman" w:cs="Times New Roman"/>
          <w:sz w:val="22"/>
          <w:szCs w:val="22"/>
          <w:lang w:val="en-US"/>
        </w:rPr>
        <w:t xml:space="preserve">2.2.2 Link </w:t>
      </w:r>
      <w:r>
        <w:rPr>
          <w:rFonts w:ascii="Times New Roman" w:hAnsi="Times New Roman" w:eastAsia="宋体" w:cs="Times New Roman"/>
          <w:sz w:val="22"/>
          <w:szCs w:val="22"/>
          <w:lang w:val="en-US"/>
        </w:rPr>
        <w:t>l</w:t>
      </w:r>
      <w:r>
        <w:rPr>
          <w:rFonts w:ascii="Times New Roman" w:hAnsi="Times New Roman" w:cs="Times New Roman"/>
          <w:sz w:val="22"/>
          <w:szCs w:val="22"/>
          <w:lang w:val="en-US"/>
        </w:rPr>
        <w:t xml:space="preserve">evel </w:t>
      </w:r>
      <w:r>
        <w:rPr>
          <w:rFonts w:ascii="Times New Roman" w:hAnsi="Times New Roman" w:eastAsia="宋体" w:cs="Times New Roman"/>
          <w:sz w:val="22"/>
          <w:szCs w:val="22"/>
          <w:lang w:val="en-US"/>
        </w:rPr>
        <w:t>e</w:t>
      </w:r>
      <w:r>
        <w:rPr>
          <w:rFonts w:ascii="Times New Roman" w:hAnsi="Times New Roman" w:cs="Times New Roman"/>
          <w:sz w:val="22"/>
          <w:szCs w:val="22"/>
          <w:lang w:val="en-US"/>
        </w:rPr>
        <w:t>nhancements for PDSCH</w:t>
      </w:r>
      <w:r>
        <w:rPr>
          <w:rFonts w:ascii="Times New Roman" w:hAnsi="Times New Roman" w:eastAsia="宋体" w:cs="Times New Roman"/>
          <w:sz w:val="22"/>
          <w:szCs w:val="22"/>
          <w:lang w:val="en-US"/>
        </w:rPr>
        <w:t xml:space="preserve"> with </w:t>
      </w:r>
      <w:r>
        <w:rPr>
          <w:rFonts w:ascii="Times New Roman" w:hAnsi="Times New Roman" w:cs="Times New Roman"/>
          <w:sz w:val="22"/>
          <w:szCs w:val="22"/>
          <w:lang w:val="en-US"/>
        </w:rPr>
        <w:t>Msg4/SIB1/SIB19</w:t>
      </w:r>
    </w:p>
    <w:p w14:paraId="7AC47569">
      <w:pPr>
        <w:jc w:val="both"/>
        <w:rPr>
          <w:rFonts w:ascii="Times New Roman" w:hAnsi="Times New Roman" w:cs="Times New Roman"/>
          <w:lang w:eastAsia="zh-CN"/>
        </w:rPr>
      </w:pPr>
      <w:bookmarkStart w:id="18" w:name="_Hlk158816961"/>
      <w:bookmarkStart w:id="19" w:name="_Hlk158999154"/>
      <w:r>
        <w:rPr>
          <w:rFonts w:ascii="Times New Roman" w:hAnsi="Times New Roman" w:cs="Times New Roman"/>
          <w:lang w:eastAsia="zh-CN"/>
        </w:rPr>
        <w:t xml:space="preserve">In terms of enhancement </w:t>
      </w:r>
      <w:bookmarkStart w:id="20" w:name="OLE_LINK9"/>
      <w:r>
        <w:rPr>
          <w:rFonts w:ascii="Times New Roman" w:hAnsi="Times New Roman" w:cs="Times New Roman"/>
          <w:lang w:eastAsia="zh-CN"/>
        </w:rPr>
        <w:t>for PDSCH conveying SIB1/Msg4/SIB19</w:t>
      </w:r>
      <w:bookmarkEnd w:id="20"/>
      <w:r>
        <w:rPr>
          <w:rFonts w:ascii="Times New Roman" w:hAnsi="Times New Roman" w:cs="Times New Roman"/>
          <w:lang w:eastAsia="zh-CN"/>
        </w:rPr>
        <w:t xml:space="preserve">, PDSCH with repetition is the most straightforward way, such repetition could be applied in the time domain. To enable PDSCH to convey SIB1/Msg4/SIB19 with repetition, at least the repetition number and/or the repetition pattern need to be indicated. </w:t>
      </w:r>
    </w:p>
    <w:p w14:paraId="5DD92E0F">
      <w:pPr>
        <w:jc w:val="both"/>
        <w:rPr>
          <w:rFonts w:ascii="Times New Roman" w:hAnsi="Times New Roman" w:cs="Times New Roman"/>
        </w:rPr>
      </w:pPr>
      <w:bookmarkStart w:id="21" w:name="OLE_LINK16"/>
      <w:r>
        <w:rPr>
          <w:rFonts w:ascii="Times New Roman" w:hAnsi="Times New Roman" w:cs="Times New Roman"/>
          <w:b/>
          <w:bCs/>
          <w:i/>
          <w:iCs/>
          <w:lang w:eastAsia="zh-CN"/>
        </w:rPr>
        <w:t xml:space="preserve">Proposal </w:t>
      </w:r>
      <w:r>
        <w:rPr>
          <w:rFonts w:hint="eastAsia" w:ascii="Times New Roman" w:hAnsi="Times New Roman" w:cs="Times New Roman"/>
          <w:b/>
          <w:bCs/>
          <w:i/>
          <w:iCs/>
          <w:lang w:eastAsia="zh-CN"/>
        </w:rPr>
        <w:t>7</w:t>
      </w:r>
      <w:r>
        <w:rPr>
          <w:rFonts w:ascii="Times New Roman" w:hAnsi="Times New Roman" w:cs="Times New Roman"/>
          <w:b/>
          <w:bCs/>
          <w:i/>
          <w:iCs/>
          <w:lang w:eastAsia="zh-CN"/>
        </w:rPr>
        <w:t xml:space="preserve">: For </w:t>
      </w:r>
      <w:bookmarkStart w:id="22" w:name="OLE_LINK17"/>
      <w:r>
        <w:rPr>
          <w:rFonts w:ascii="Times New Roman" w:hAnsi="Times New Roman" w:cs="Times New Roman"/>
          <w:b/>
          <w:bCs/>
          <w:i/>
          <w:iCs/>
          <w:lang w:eastAsia="zh-CN"/>
        </w:rPr>
        <w:t>PDSCH conveying SIB1/Msg4/SIB19</w:t>
      </w:r>
      <w:bookmarkEnd w:id="22"/>
      <w:r>
        <w:rPr>
          <w:rFonts w:ascii="Times New Roman" w:hAnsi="Times New Roman" w:cs="Times New Roman"/>
          <w:b/>
          <w:bCs/>
          <w:i/>
          <w:iCs/>
          <w:lang w:eastAsia="zh-CN"/>
        </w:rPr>
        <w:t xml:space="preserve"> coverage enhancement, repetition in the time domain can be considered.</w:t>
      </w:r>
      <w:bookmarkEnd w:id="18"/>
      <w:bookmarkEnd w:id="19"/>
    </w:p>
    <w:bookmarkEnd w:id="21"/>
    <w:p w14:paraId="6FC8EB75">
      <w:pPr>
        <w:spacing w:before="120" w:after="120"/>
        <w:jc w:val="both"/>
        <w:rPr>
          <w:rFonts w:ascii="Times New Roman" w:hAnsi="Times New Roman" w:cs="Times New Roman"/>
          <w:color w:val="000000" w:themeColor="text1"/>
          <w:lang w:eastAsia="zh-CN"/>
          <w14:textFill>
            <w14:solidFill>
              <w14:schemeClr w14:val="tx1"/>
            </w14:solidFill>
          </w14:textFill>
        </w:rPr>
      </w:pPr>
      <w:r>
        <w:rPr>
          <w:rFonts w:ascii="Times New Roman" w:hAnsi="Times New Roman" w:cs="Times New Roman"/>
          <w:lang w:eastAsia="zh-CN"/>
        </w:rPr>
        <w:t>In NR, downlink reference signals such as DMRS are configured for PDSCH use to estimation channel, c</w:t>
      </w:r>
      <w:r>
        <w:rPr>
          <w:rFonts w:ascii="Times New Roman" w:hAnsi="Times New Roman" w:cs="Times New Roman"/>
          <w:color w:val="000000" w:themeColor="text1"/>
          <w:lang w:eastAsia="zh-CN"/>
          <w14:textFill>
            <w14:solidFill>
              <w14:schemeClr w14:val="tx1"/>
            </w14:solidFill>
          </w14:textFill>
        </w:rPr>
        <w:t xml:space="preserve">hannel estimation accuracy has a large impact on PDSCH demodulation performance especially for the scenario with low SNR. Increasing the channel estimation accuracy can increase </w:t>
      </w:r>
      <w:bookmarkStart w:id="23" w:name="OLE_LINK10"/>
      <w:r>
        <w:rPr>
          <w:rFonts w:ascii="Times New Roman" w:hAnsi="Times New Roman" w:cs="Times New Roman"/>
          <w:color w:val="000000" w:themeColor="text1"/>
          <w:lang w:eastAsia="zh-CN"/>
          <w14:textFill>
            <w14:solidFill>
              <w14:schemeClr w14:val="tx1"/>
            </w14:solidFill>
          </w14:textFill>
        </w:rPr>
        <w:t>the MCL</w:t>
      </w:r>
      <w:bookmarkEnd w:id="23"/>
      <w:r>
        <w:rPr>
          <w:rFonts w:ascii="Times New Roman" w:hAnsi="Times New Roman" w:cs="Times New Roman"/>
          <w:color w:val="000000" w:themeColor="text1"/>
          <w:lang w:eastAsia="zh-CN"/>
          <w14:textFill>
            <w14:solidFill>
              <w14:schemeClr w14:val="tx1"/>
            </w14:solidFill>
          </w14:textFill>
        </w:rPr>
        <w:t xml:space="preserve"> of coverage. </w:t>
      </w:r>
      <w:r>
        <w:rPr>
          <w:rFonts w:ascii="Times New Roman" w:hAnsi="Times New Roman" w:cs="Times New Roman"/>
          <w:lang w:eastAsia="zh-CN"/>
        </w:rPr>
        <w:t xml:space="preserve">Generally, more DMRS will contribute to a more accurate channel estimation at the cost of a larger overhead, to ensure accurate channel estimation without more overhead, joint utilization of the DMRS among different slots or transmissions is straightforward. In Rel-17 PUSCH with repetition, DMRS bundling for </w:t>
      </w:r>
      <w:r>
        <w:rPr>
          <w:rFonts w:ascii="Times New Roman" w:hAnsi="Times New Roman" w:cs="Times New Roman"/>
          <w:lang w:val="en-GB"/>
        </w:rPr>
        <w:t>cross-slot channel estimation</w:t>
      </w:r>
      <w:r>
        <w:rPr>
          <w:rFonts w:ascii="Times New Roman" w:hAnsi="Times New Roman" w:cs="Times New Roman"/>
          <w:lang w:eastAsia="zh-CN"/>
        </w:rPr>
        <w:t xml:space="preserve"> has been adopted to enhance the coverage performance, to support this, t</w:t>
      </w:r>
      <w:r>
        <w:rPr>
          <w:rFonts w:ascii="Times New Roman" w:hAnsi="Times New Roman" w:cs="Times New Roman"/>
          <w:lang w:val="en-GB"/>
        </w:rPr>
        <w:t>he important premises include: (1) The power is consistent across the</w:t>
      </w:r>
      <w:r>
        <w:rPr>
          <w:rFonts w:ascii="Times New Roman" w:hAnsi="Times New Roman" w:cs="Times New Roman"/>
          <w:lang w:eastAsia="zh-CN"/>
        </w:rPr>
        <w:t xml:space="preserve"> repetition</w:t>
      </w:r>
      <w:r>
        <w:rPr>
          <w:rFonts w:ascii="Times New Roman" w:hAnsi="Times New Roman" w:cs="Times New Roman"/>
          <w:lang w:val="en-GB"/>
        </w:rPr>
        <w:t xml:space="preserve"> slots, and (2) The phase is continuous between the </w:t>
      </w:r>
      <w:r>
        <w:rPr>
          <w:rFonts w:ascii="Times New Roman" w:hAnsi="Times New Roman" w:cs="Times New Roman"/>
          <w:lang w:eastAsia="zh-CN"/>
        </w:rPr>
        <w:t xml:space="preserve">repetition </w:t>
      </w:r>
      <w:r>
        <w:rPr>
          <w:rFonts w:ascii="Times New Roman" w:hAnsi="Times New Roman" w:cs="Times New Roman"/>
          <w:lang w:val="en-GB"/>
        </w:rPr>
        <w:t>slots.</w:t>
      </w:r>
      <w:r>
        <w:rPr>
          <w:rFonts w:ascii="Times New Roman" w:hAnsi="Times New Roman" w:cs="Times New Roman"/>
          <w:lang w:eastAsia="zh-CN"/>
        </w:rPr>
        <w:t xml:space="preserve"> When PDSCH conveys SIB1/Msg4/SIB19 with repetition, a similar way of joint channel estimation in Rel-17 can be re-used, and the power consistent and phase continuous across the repetition slots can be based on gNB implementation. </w:t>
      </w:r>
    </w:p>
    <w:p w14:paraId="09FDEAEF">
      <w:pPr>
        <w:jc w:val="both"/>
        <w:rPr>
          <w:rFonts w:ascii="Times New Roman" w:hAnsi="Times New Roman" w:cs="Times New Roman"/>
          <w:b/>
          <w:bCs/>
          <w:i/>
          <w:iCs/>
          <w:lang w:eastAsia="zh-CN"/>
        </w:rPr>
      </w:pPr>
      <w:r>
        <w:rPr>
          <w:rFonts w:ascii="Times New Roman" w:hAnsi="Times New Roman" w:cs="Times New Roman"/>
          <w:b/>
          <w:bCs/>
          <w:i/>
          <w:iCs/>
          <w:lang w:eastAsia="zh-CN"/>
        </w:rPr>
        <w:t xml:space="preserve">Proposal </w:t>
      </w:r>
      <w:r>
        <w:rPr>
          <w:rFonts w:hint="eastAsia" w:ascii="Times New Roman" w:hAnsi="Times New Roman" w:cs="Times New Roman"/>
          <w:b/>
          <w:bCs/>
          <w:i/>
          <w:iCs/>
          <w:lang w:eastAsia="zh-CN"/>
        </w:rPr>
        <w:t>8</w:t>
      </w:r>
      <w:r>
        <w:rPr>
          <w:rFonts w:ascii="Times New Roman" w:hAnsi="Times New Roman" w:cs="Times New Roman"/>
          <w:b/>
          <w:bCs/>
          <w:i/>
          <w:iCs/>
          <w:lang w:eastAsia="zh-CN"/>
        </w:rPr>
        <w:t xml:space="preserve">: When PDSCH conveys SIB1/Msg4/SIB19 with repetition, DMRS bundling for joint channel estimation across the repetition slots can be considered. </w:t>
      </w:r>
    </w:p>
    <w:p w14:paraId="6D2A7703">
      <w:pPr>
        <w:pStyle w:val="3"/>
        <w:keepNext w:val="0"/>
        <w:keepLines w:val="0"/>
        <w:widowControl w:val="0"/>
        <w:numPr>
          <w:ilvl w:val="0"/>
          <w:numId w:val="1"/>
        </w:numPr>
        <w:autoSpaceDE w:val="0"/>
        <w:autoSpaceDN w:val="0"/>
        <w:adjustRightInd w:val="0"/>
        <w:spacing w:after="120" w:afterLines="50" w:line="320" w:lineRule="exact"/>
        <w:jc w:val="both"/>
        <w:rPr>
          <w:rFonts w:ascii="Times New Roman" w:hAnsi="Times New Roman" w:eastAsia="黑体" w:cs="Times New Roman"/>
          <w:b/>
          <w:bCs/>
          <w:color w:val="auto"/>
          <w:sz w:val="22"/>
          <w:szCs w:val="22"/>
        </w:rPr>
      </w:pPr>
      <w:r>
        <w:rPr>
          <w:rFonts w:ascii="Times New Roman" w:hAnsi="Times New Roman" w:eastAsia="黑体" w:cs="Times New Roman"/>
          <w:b/>
          <w:bCs/>
          <w:color w:val="auto"/>
          <w:sz w:val="22"/>
          <w:szCs w:val="22"/>
        </w:rPr>
        <w:t>Conclusion</w:t>
      </w:r>
    </w:p>
    <w:p w14:paraId="1124A408">
      <w:pPr>
        <w:spacing w:line="320" w:lineRule="exact"/>
        <w:jc w:val="both"/>
        <w:rPr>
          <w:rFonts w:ascii="Times New Roman" w:hAnsi="Times New Roman" w:cs="Times New Roman"/>
          <w:lang w:eastAsia="zh-CN"/>
        </w:rPr>
      </w:pPr>
      <w:r>
        <w:rPr>
          <w:rFonts w:ascii="Times New Roman" w:hAnsi="Times New Roman" w:cs="Times New Roman"/>
          <w:lang w:eastAsia="zh-CN"/>
        </w:rPr>
        <w:t>In this contribution, the following proposals have been made:</w:t>
      </w:r>
    </w:p>
    <w:p w14:paraId="0C8F7003">
      <w:pPr>
        <w:spacing w:line="240" w:lineRule="auto"/>
        <w:jc w:val="both"/>
        <w:rPr>
          <w:rFonts w:ascii="Times New Roman" w:hAnsi="Times New Roman" w:eastAsia="宋体" w:cs="Times New Roman"/>
          <w:b/>
          <w:bCs/>
          <w:i/>
          <w:iCs/>
          <w:lang w:eastAsia="zh-CN"/>
        </w:rPr>
      </w:pPr>
      <w:r>
        <w:rPr>
          <w:rFonts w:ascii="Times New Roman" w:hAnsi="Times New Roman" w:eastAsia="宋体" w:cs="Times New Roman"/>
          <w:b/>
          <w:bCs/>
          <w:i/>
          <w:iCs/>
          <w:lang w:eastAsia="zh-CN"/>
        </w:rPr>
        <w:t xml:space="preserve">Proposal 1: </w:t>
      </w:r>
      <w:r>
        <w:rPr>
          <w:rFonts w:ascii="Times New Roman" w:hAnsi="Times New Roman" w:eastAsia="Batang" w:cs="Times New Roman"/>
          <w:b/>
          <w:bCs/>
          <w:i/>
          <w:iCs/>
          <w:lang w:eastAsia="zh-CN"/>
        </w:rPr>
        <w:t>For NR NTN, support extended periodicity of the half frames with SS/PBCH blocks assumed by UE during initial access</w:t>
      </w:r>
      <w:r>
        <w:rPr>
          <w:rFonts w:hint="eastAsia" w:ascii="Times New Roman" w:hAnsi="Times New Roman" w:cs="Times New Roman"/>
          <w:b/>
          <w:bCs/>
          <w:i/>
          <w:iCs/>
          <w:lang w:eastAsia="zh-CN"/>
        </w:rPr>
        <w:t>, t</w:t>
      </w:r>
      <w:r>
        <w:rPr>
          <w:rFonts w:ascii="Times New Roman" w:hAnsi="Times New Roman" w:eastAsia="Batang" w:cs="Times New Roman"/>
          <w:b/>
          <w:bCs/>
          <w:i/>
          <w:iCs/>
          <w:lang w:eastAsia="zh-CN"/>
        </w:rPr>
        <w:t xml:space="preserve">he maximum of the additional default value </w:t>
      </w:r>
      <w:r>
        <w:rPr>
          <w:rFonts w:hint="eastAsia" w:ascii="Times New Roman" w:hAnsi="Times New Roman" w:cs="Times New Roman"/>
          <w:b/>
          <w:bCs/>
          <w:i/>
          <w:iCs/>
          <w:lang w:eastAsia="zh-CN"/>
        </w:rPr>
        <w:t>of 320ms can be supported</w:t>
      </w:r>
      <w:r>
        <w:rPr>
          <w:rFonts w:ascii="Times New Roman" w:hAnsi="Times New Roman" w:eastAsia="Batang" w:cs="Times New Roman"/>
          <w:b/>
          <w:bCs/>
          <w:i/>
          <w:iCs/>
          <w:lang w:eastAsia="zh-CN"/>
        </w:rPr>
        <w:t>.</w:t>
      </w:r>
      <w:r>
        <w:rPr>
          <w:rFonts w:ascii="Times New Roman" w:hAnsi="Times New Roman" w:eastAsia="宋体" w:cs="Times New Roman"/>
          <w:b/>
          <w:bCs/>
          <w:i/>
          <w:iCs/>
          <w:lang w:eastAsia="zh-CN"/>
        </w:rPr>
        <w:t xml:space="preserve"> </w:t>
      </w:r>
    </w:p>
    <w:p w14:paraId="5D9AD97B">
      <w:pPr>
        <w:jc w:val="both"/>
        <w:rPr>
          <w:rFonts w:ascii="Times New Roman" w:hAnsi="Times New Roman" w:eastAsia="宋体" w:cs="Times New Roman"/>
          <w:b/>
          <w:bCs/>
          <w:i/>
          <w:iCs/>
          <w:lang w:eastAsia="zh-CN"/>
        </w:rPr>
      </w:pPr>
      <w:r>
        <w:rPr>
          <w:rFonts w:ascii="Times New Roman" w:hAnsi="Times New Roman" w:eastAsia="宋体" w:cs="Times New Roman"/>
          <w:b/>
          <w:bCs/>
          <w:i/>
          <w:iCs/>
          <w:lang w:eastAsia="zh-CN"/>
        </w:rPr>
        <w:t>Proposal 2: The impacts of TMD-ed SSB transmission on random access</w:t>
      </w:r>
      <w:r>
        <w:rPr>
          <w:rFonts w:hint="eastAsia" w:ascii="Times New Roman" w:hAnsi="Times New Roman" w:eastAsia="宋体" w:cs="Times New Roman"/>
          <w:b/>
          <w:bCs/>
          <w:i/>
          <w:iCs/>
          <w:lang w:eastAsia="zh-CN"/>
        </w:rPr>
        <w:t xml:space="preserve"> procedure</w:t>
      </w:r>
      <w:r>
        <w:rPr>
          <w:rFonts w:ascii="Times New Roman" w:hAnsi="Times New Roman" w:eastAsia="宋体" w:cs="Times New Roman"/>
          <w:b/>
          <w:bCs/>
          <w:i/>
          <w:iCs/>
          <w:lang w:eastAsia="zh-CN"/>
        </w:rPr>
        <w:t xml:space="preserve"> need to be studied.</w:t>
      </w:r>
    </w:p>
    <w:p w14:paraId="18962312">
      <w:pPr>
        <w:jc w:val="both"/>
        <w:rPr>
          <w:rFonts w:ascii="Times New Roman" w:hAnsi="Times New Roman" w:cs="Times New Roman"/>
          <w:lang w:eastAsia="zh-CN"/>
        </w:rPr>
      </w:pPr>
      <w:r>
        <w:rPr>
          <w:rFonts w:ascii="Times New Roman" w:hAnsi="Times New Roman" w:cs="Times New Roman"/>
          <w:b/>
          <w:bCs/>
          <w:i/>
          <w:iCs/>
          <w:lang w:eastAsia="zh-CN"/>
        </w:rPr>
        <w:t>Proposal 3: Modified Rel-18 network energy-saving techniques of cell DTX/DRX to align with the different scenarios encountered in the mapping of NR cell/SSB and satellite beams can be considered.</w:t>
      </w:r>
      <w:r>
        <w:rPr>
          <w:rFonts w:ascii="Times New Roman" w:hAnsi="Times New Roman" w:cs="Times New Roman"/>
          <w:lang w:eastAsia="zh-CN"/>
        </w:rPr>
        <w:t xml:space="preserve"> </w:t>
      </w:r>
    </w:p>
    <w:p w14:paraId="5C80A05A">
      <w:pPr>
        <w:jc w:val="both"/>
        <w:rPr>
          <w:rFonts w:ascii="Times" w:hAnsi="Times" w:cs="Times"/>
          <w:b/>
          <w:bCs/>
          <w:i/>
          <w:iCs/>
          <w:lang w:eastAsia="zh-CN"/>
        </w:rPr>
      </w:pPr>
      <w:r>
        <w:rPr>
          <w:rFonts w:hint="eastAsia" w:ascii="Times" w:hAnsi="Times" w:cs="Times"/>
          <w:b/>
          <w:bCs/>
          <w:i/>
          <w:iCs/>
          <w:lang w:eastAsia="zh-CN"/>
        </w:rPr>
        <w:t xml:space="preserve">Proposal 4: </w:t>
      </w:r>
      <w:r>
        <w:rPr>
          <w:rFonts w:hint="eastAsia" w:ascii="Times" w:hAnsi="Times" w:cs="Times"/>
          <w:b/>
          <w:bCs/>
          <w:i/>
          <w:iCs/>
          <w:lang w:val="en-US" w:eastAsia="zh-CN"/>
        </w:rPr>
        <w:t xml:space="preserve">Coverage enhancements for </w:t>
      </w:r>
      <w:r>
        <w:rPr>
          <w:rFonts w:ascii="Times" w:hAnsi="Times" w:cs="Times"/>
          <w:b/>
          <w:bCs/>
          <w:i/>
          <w:iCs/>
          <w:lang w:eastAsia="zh-CN"/>
        </w:rPr>
        <w:t>PDCCH CSS type3 and PDCCH USS in Rel-19 can be deprio</w:t>
      </w:r>
      <w:r>
        <w:rPr>
          <w:rFonts w:hint="eastAsia" w:ascii="Times" w:hAnsi="Times" w:cs="Times"/>
          <w:b/>
          <w:bCs/>
          <w:i/>
          <w:iCs/>
          <w:lang w:val="en-US" w:eastAsia="zh-CN"/>
        </w:rPr>
        <w:t>riti</w:t>
      </w:r>
      <w:r>
        <w:rPr>
          <w:rFonts w:ascii="Times" w:hAnsi="Times" w:cs="Times"/>
          <w:b/>
          <w:bCs/>
          <w:i/>
          <w:iCs/>
          <w:lang w:eastAsia="zh-CN"/>
        </w:rPr>
        <w:t>zed.</w:t>
      </w:r>
    </w:p>
    <w:p w14:paraId="52CC25C8">
      <w:pPr>
        <w:tabs>
          <w:tab w:val="left" w:pos="1985"/>
        </w:tabs>
        <w:spacing w:before="120"/>
        <w:jc w:val="both"/>
        <w:rPr>
          <w:rFonts w:ascii="Times New Roman" w:hAnsi="Times New Roman" w:cs="Times New Roman"/>
          <w:lang w:eastAsia="zh-CN"/>
        </w:rPr>
      </w:pPr>
      <w:r>
        <w:rPr>
          <w:rFonts w:ascii="Times New Roman" w:hAnsi="Times New Roman" w:eastAsia="宋体" w:cs="Times New Roman"/>
          <w:b/>
          <w:bCs/>
          <w:i/>
          <w:iCs/>
          <w:lang w:eastAsia="zh-CN"/>
        </w:rPr>
        <w:t xml:space="preserve">Proposal </w:t>
      </w:r>
      <w:r>
        <w:rPr>
          <w:rFonts w:hint="eastAsia" w:ascii="Times New Roman" w:hAnsi="Times New Roman" w:eastAsia="宋体" w:cs="Times New Roman"/>
          <w:b/>
          <w:bCs/>
          <w:i/>
          <w:iCs/>
          <w:lang w:eastAsia="zh-CN"/>
        </w:rPr>
        <w:t>5</w:t>
      </w:r>
      <w:r>
        <w:rPr>
          <w:rFonts w:ascii="Times New Roman" w:hAnsi="Times New Roman" w:eastAsia="宋体" w:cs="Times New Roman"/>
          <w:b/>
          <w:bCs/>
          <w:i/>
          <w:iCs/>
          <w:lang w:eastAsia="zh-CN"/>
        </w:rPr>
        <w:t xml:space="preserve">: For common PDCCH coverage enhancement, enabling PDCCH with repetition in the time domain can be considered.  </w:t>
      </w:r>
    </w:p>
    <w:p w14:paraId="7CD244FE">
      <w:pPr>
        <w:tabs>
          <w:tab w:val="left" w:pos="1985"/>
        </w:tabs>
        <w:spacing w:before="120"/>
        <w:jc w:val="both"/>
        <w:rPr>
          <w:rFonts w:ascii="Times New Roman" w:hAnsi="Times New Roman" w:cs="Times New Roman"/>
          <w:lang w:eastAsia="zh-CN"/>
        </w:rPr>
      </w:pPr>
      <w:r>
        <w:rPr>
          <w:rFonts w:ascii="Times New Roman" w:hAnsi="Times New Roman" w:eastAsia="宋体" w:cs="Times New Roman"/>
          <w:b/>
          <w:bCs/>
          <w:i/>
          <w:iCs/>
          <w:lang w:eastAsia="zh-CN"/>
        </w:rPr>
        <w:t xml:space="preserve">Proposal </w:t>
      </w:r>
      <w:r>
        <w:rPr>
          <w:rFonts w:hint="eastAsia" w:ascii="Times New Roman" w:hAnsi="Times New Roman" w:eastAsia="宋体" w:cs="Times New Roman"/>
          <w:b/>
          <w:bCs/>
          <w:i/>
          <w:iCs/>
          <w:lang w:eastAsia="zh-CN"/>
        </w:rPr>
        <w:t>6</w:t>
      </w:r>
      <w:r>
        <w:rPr>
          <w:rFonts w:ascii="Times New Roman" w:hAnsi="Times New Roman" w:eastAsia="宋体" w:cs="Times New Roman"/>
          <w:b/>
          <w:bCs/>
          <w:i/>
          <w:iCs/>
          <w:lang w:eastAsia="zh-CN"/>
        </w:rPr>
        <w:t>: For common PDCCH coverage enhancement, enlarging aggregation level can be considered.</w:t>
      </w:r>
    </w:p>
    <w:p w14:paraId="29ADAE39">
      <w:pPr>
        <w:jc w:val="both"/>
        <w:rPr>
          <w:rFonts w:ascii="Times New Roman" w:hAnsi="Times New Roman" w:cs="Times New Roman"/>
        </w:rPr>
      </w:pPr>
      <w:r>
        <w:rPr>
          <w:rFonts w:ascii="Times New Roman" w:hAnsi="Times New Roman" w:cs="Times New Roman"/>
          <w:b/>
          <w:bCs/>
          <w:i/>
          <w:iCs/>
          <w:lang w:eastAsia="zh-CN"/>
        </w:rPr>
        <w:t xml:space="preserve">Proposal </w:t>
      </w:r>
      <w:r>
        <w:rPr>
          <w:rFonts w:hint="eastAsia" w:ascii="Times New Roman" w:hAnsi="Times New Roman" w:cs="Times New Roman"/>
          <w:b/>
          <w:bCs/>
          <w:i/>
          <w:iCs/>
          <w:lang w:eastAsia="zh-CN"/>
        </w:rPr>
        <w:t>7</w:t>
      </w:r>
      <w:r>
        <w:rPr>
          <w:rFonts w:ascii="Times New Roman" w:hAnsi="Times New Roman" w:cs="Times New Roman"/>
          <w:b/>
          <w:bCs/>
          <w:i/>
          <w:iCs/>
          <w:lang w:eastAsia="zh-CN"/>
        </w:rPr>
        <w:t>: For PDSCH conveying SIB1/Msg4/SIB19 coverage enhancement, repetition in the time domain can be considered.</w:t>
      </w:r>
    </w:p>
    <w:p w14:paraId="0701948E">
      <w:pPr>
        <w:jc w:val="both"/>
        <w:rPr>
          <w:rFonts w:ascii="Times New Roman" w:hAnsi="Times New Roman" w:cs="Times New Roman"/>
          <w:b/>
          <w:bCs/>
          <w:i/>
          <w:iCs/>
          <w:lang w:eastAsia="zh-CN"/>
        </w:rPr>
      </w:pPr>
      <w:r>
        <w:rPr>
          <w:rFonts w:ascii="Times New Roman" w:hAnsi="Times New Roman" w:cs="Times New Roman"/>
          <w:b/>
          <w:bCs/>
          <w:i/>
          <w:iCs/>
          <w:lang w:eastAsia="zh-CN"/>
        </w:rPr>
        <w:t xml:space="preserve">Proposal </w:t>
      </w:r>
      <w:r>
        <w:rPr>
          <w:rFonts w:hint="eastAsia" w:ascii="Times New Roman" w:hAnsi="Times New Roman" w:cs="Times New Roman"/>
          <w:b/>
          <w:bCs/>
          <w:i/>
          <w:iCs/>
          <w:lang w:eastAsia="zh-CN"/>
        </w:rPr>
        <w:t>8</w:t>
      </w:r>
      <w:r>
        <w:rPr>
          <w:rFonts w:ascii="Times New Roman" w:hAnsi="Times New Roman" w:cs="Times New Roman"/>
          <w:b/>
          <w:bCs/>
          <w:i/>
          <w:iCs/>
          <w:lang w:eastAsia="zh-CN"/>
        </w:rPr>
        <w:t xml:space="preserve">: When PDSCH conveys SIB1/Msg4/SIB19 with repetition, DMRS bundling for joint channel estimation across the repetition slots can be considered. </w:t>
      </w:r>
    </w:p>
    <w:p w14:paraId="62ACC8E0">
      <w:pPr>
        <w:pStyle w:val="3"/>
        <w:keepNext w:val="0"/>
        <w:keepLines w:val="0"/>
        <w:widowControl w:val="0"/>
        <w:autoSpaceDE w:val="0"/>
        <w:autoSpaceDN w:val="0"/>
        <w:adjustRightInd w:val="0"/>
        <w:spacing w:after="120" w:afterLines="50" w:line="320" w:lineRule="exact"/>
        <w:jc w:val="both"/>
        <w:rPr>
          <w:rFonts w:ascii="Times New Roman" w:hAnsi="Times New Roman" w:eastAsia="黑体" w:cs="Times New Roman"/>
          <w:b/>
          <w:bCs/>
          <w:color w:val="auto"/>
          <w:sz w:val="22"/>
          <w:szCs w:val="22"/>
        </w:rPr>
      </w:pPr>
      <w:r>
        <w:rPr>
          <w:rFonts w:ascii="Times New Roman" w:hAnsi="Times New Roman" w:eastAsia="黑体" w:cs="Times New Roman"/>
          <w:b/>
          <w:bCs/>
          <w:color w:val="auto"/>
          <w:sz w:val="22"/>
          <w:szCs w:val="22"/>
        </w:rPr>
        <w:t>4. References</w:t>
      </w:r>
    </w:p>
    <w:p w14:paraId="19A3298C">
      <w:pPr>
        <w:spacing w:after="0" w:line="320" w:lineRule="exact"/>
        <w:jc w:val="both"/>
        <w:rPr>
          <w:rFonts w:ascii="Times New Roman" w:hAnsi="Times New Roman" w:eastAsia="Batang" w:cs="Times New Roman"/>
          <w:lang w:eastAsia="zh-CN"/>
        </w:rPr>
      </w:pPr>
      <w:r>
        <w:rPr>
          <w:rFonts w:ascii="Times New Roman" w:hAnsi="Times New Roman" w:eastAsia="Calibri" w:cs="Times New Roman"/>
        </w:rPr>
        <w:t xml:space="preserve">[1] </w:t>
      </w:r>
      <w:r>
        <w:rPr>
          <w:rFonts w:ascii="Times New Roman" w:hAnsi="Times New Roman" w:cs="Times New Roman"/>
        </w:rPr>
        <w:t>RP-2</w:t>
      </w:r>
      <w:r>
        <w:rPr>
          <w:rFonts w:ascii="Times New Roman" w:hAnsi="Times New Roman" w:cs="Times New Roman"/>
          <w:lang w:eastAsia="zh-CN"/>
        </w:rPr>
        <w:t>40667</w:t>
      </w:r>
      <w:r>
        <w:rPr>
          <w:rFonts w:ascii="Times New Roman" w:hAnsi="Times New Roman" w:cs="Times New Roman"/>
        </w:rPr>
        <w:t xml:space="preserve">, </w:t>
      </w:r>
      <w:r>
        <w:rPr>
          <w:rFonts w:ascii="Times New Roman" w:hAnsi="Times New Roman" w:eastAsia="Batang" w:cs="Times New Roman"/>
          <w:lang w:eastAsia="zh-CN"/>
        </w:rPr>
        <w:t>Revised WID: Non-Terrestrial Networks (NTN) for NR Phase 3.</w:t>
      </w:r>
    </w:p>
    <w:p w14:paraId="237D901E">
      <w:pPr>
        <w:spacing w:after="0" w:line="320" w:lineRule="exact"/>
        <w:jc w:val="both"/>
        <w:rPr>
          <w:rFonts w:ascii="Times New Roman" w:hAnsi="Times New Roman" w:cs="Times New Roman"/>
          <w:lang w:eastAsia="zh-CN"/>
        </w:rPr>
      </w:pPr>
      <w:r>
        <w:rPr>
          <w:rFonts w:ascii="Times New Roman" w:hAnsi="Times New Roman" w:eastAsia="Calibri" w:cs="Times New Roman"/>
        </w:rPr>
        <w:t xml:space="preserve">[2] </w:t>
      </w:r>
      <w:r>
        <w:rPr>
          <w:rFonts w:ascii="Times New Roman" w:hAnsi="Times New Roman" w:cs="Times New Roman"/>
          <w:lang w:eastAsia="zh-CN"/>
        </w:rPr>
        <w:t>3GPP RAN1 #118</w:t>
      </w:r>
      <w:r>
        <w:rPr>
          <w:rFonts w:hint="eastAsia" w:ascii="Times New Roman" w:hAnsi="Times New Roman" w:cs="Times New Roman"/>
          <w:lang w:eastAsia="zh-CN"/>
        </w:rPr>
        <w:t>bis</w:t>
      </w:r>
      <w:r>
        <w:rPr>
          <w:rFonts w:ascii="Times New Roman" w:hAnsi="Times New Roman" w:cs="Times New Roman"/>
          <w:lang w:eastAsia="zh-CN"/>
        </w:rPr>
        <w:t xml:space="preserve"> meeting, Chairman notes.</w:t>
      </w:r>
    </w:p>
    <w:p w14:paraId="230E817A">
      <w:pPr>
        <w:spacing w:after="0" w:line="320" w:lineRule="exact"/>
        <w:jc w:val="both"/>
        <w:rPr>
          <w:rFonts w:ascii="Times New Roman" w:hAnsi="Times New Roman" w:cs="Times New Roman"/>
          <w:lang w:eastAsia="zh-CN"/>
        </w:rPr>
      </w:pPr>
      <w:r>
        <w:rPr>
          <w:rFonts w:ascii="Times New Roman" w:hAnsi="Times New Roman" w:cs="Times New Roman"/>
          <w:lang w:eastAsia="zh-CN"/>
        </w:rPr>
        <w:t xml:space="preserve">[3] TR 38.821, </w:t>
      </w:r>
      <w:r>
        <w:rPr>
          <w:rFonts w:ascii="Times New Roman" w:hAnsi="Times New Roman" w:cs="Times New Roman"/>
        </w:rPr>
        <w:t>Solutions for NR to support non-terrestrial networks (NTN)</w:t>
      </w:r>
      <w:r>
        <w:rPr>
          <w:rFonts w:ascii="Times New Roman" w:hAnsi="Times New Roman" w:cs="Times New Roman"/>
          <w:lang w:eastAsia="zh-CN"/>
        </w:rPr>
        <w:t>.</w:t>
      </w:r>
    </w:p>
    <w:p w14:paraId="7E89F018">
      <w:pPr>
        <w:spacing w:after="0" w:line="320" w:lineRule="exact"/>
        <w:jc w:val="both"/>
        <w:rPr>
          <w:rFonts w:ascii="Times New Roman" w:hAnsi="Times New Roman" w:eastAsia="Calibri" w:cs="Times New Roman"/>
        </w:rPr>
      </w:pPr>
    </w:p>
    <w:sectPr>
      <w:pgSz w:w="12240" w:h="15840"/>
      <w:pgMar w:top="1440" w:right="1440" w:bottom="1440" w:left="144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TimesNewRomanPSMT">
    <w:altName w:val="Times New Roman"/>
    <w:panose1 w:val="00000000000000000000"/>
    <w:charset w:val="00"/>
    <w:family w:val="roman"/>
    <w:pitch w:val="default"/>
    <w:sig w:usb0="00000000" w:usb1="00000000" w:usb2="00000000" w:usb3="00000000" w:csb0="00000000" w:csb1="00000000"/>
  </w:font>
  <w:font w:name="TimesNewRomanPS-ItalicMT">
    <w:altName w:val="Times New Roman"/>
    <w:panose1 w:val="00000000000000000000"/>
    <w:charset w:val="00"/>
    <w:family w:val="roma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Courier New">
    <w:panose1 w:val="02070309020205020404"/>
    <w:charset w:val="00"/>
    <w:family w:val="modern"/>
    <w:pitch w:val="default"/>
    <w:sig w:usb0="E0002EFF" w:usb1="C0007843" w:usb2="00000009" w:usb3="00000000" w:csb0="400001FF" w:csb1="FFFF0000"/>
  </w:font>
  <w:font w:name="CambriaMath">
    <w:altName w:val="Times New Roman"/>
    <w:panose1 w:val="00000000000000000000"/>
    <w:charset w:val="00"/>
    <w:family w:val="roman"/>
    <w:pitch w:val="default"/>
    <w:sig w:usb0="00000000" w:usb1="00000000" w:usb2="00000000" w:usb3="00000000" w:csb0="00000000"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Helvetica">
    <w:altName w:val="Arial"/>
    <w:panose1 w:val="00000000000000000000"/>
    <w:charset w:val="00"/>
    <w:family w:val="auto"/>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56"/>
      <w:lvlText w:val="%1."/>
      <w:lvlJc w:val="left"/>
      <w:pPr>
        <w:tabs>
          <w:tab w:val="left" w:pos="11247"/>
        </w:tabs>
        <w:ind w:left="11247" w:hanging="720"/>
      </w:pPr>
    </w:lvl>
  </w:abstractNum>
  <w:abstractNum w:abstractNumId="1">
    <w:nsid w:val="FFFFFF7D"/>
    <w:multiLevelType w:val="singleLevel"/>
    <w:tmpl w:val="FFFFFF7D"/>
    <w:lvl w:ilvl="0" w:tentative="0">
      <w:start w:val="1"/>
      <w:numFmt w:val="decimal"/>
      <w:pStyle w:val="42"/>
      <w:lvlText w:val="%1."/>
      <w:lvlJc w:val="left"/>
      <w:pPr>
        <w:tabs>
          <w:tab w:val="left" w:pos="2880"/>
        </w:tabs>
        <w:ind w:left="2880" w:hanging="720"/>
      </w:pPr>
    </w:lvl>
  </w:abstractNum>
  <w:abstractNum w:abstractNumId="2">
    <w:nsid w:val="FFFFFF7E"/>
    <w:multiLevelType w:val="singleLevel"/>
    <w:tmpl w:val="FFFFFF7E"/>
    <w:lvl w:ilvl="0" w:tentative="0">
      <w:start w:val="1"/>
      <w:numFmt w:val="decimal"/>
      <w:pStyle w:val="32"/>
      <w:lvlText w:val="%1."/>
      <w:lvlJc w:val="left"/>
      <w:pPr>
        <w:tabs>
          <w:tab w:val="left" w:pos="2160"/>
        </w:tabs>
        <w:ind w:left="2160" w:hanging="720"/>
      </w:pPr>
    </w:lvl>
  </w:abstractNum>
  <w:abstractNum w:abstractNumId="3">
    <w:nsid w:val="FFFFFF7F"/>
    <w:multiLevelType w:val="singleLevel"/>
    <w:tmpl w:val="FFFFFF7F"/>
    <w:lvl w:ilvl="0" w:tentative="0">
      <w:start w:val="1"/>
      <w:numFmt w:val="decimal"/>
      <w:pStyle w:val="16"/>
      <w:lvlText w:val="%1."/>
      <w:lvlJc w:val="left"/>
      <w:pPr>
        <w:tabs>
          <w:tab w:val="left" w:pos="1440"/>
        </w:tabs>
        <w:ind w:left="1440" w:hanging="720"/>
      </w:pPr>
    </w:lvl>
  </w:abstractNum>
  <w:abstractNum w:abstractNumId="4">
    <w:nsid w:val="FFFFFF80"/>
    <w:multiLevelType w:val="singleLevel"/>
    <w:tmpl w:val="FFFFFF80"/>
    <w:lvl w:ilvl="0" w:tentative="0">
      <w:start w:val="1"/>
      <w:numFmt w:val="bullet"/>
      <w:pStyle w:val="41"/>
      <w:lvlText w:val=""/>
      <w:lvlJc w:val="left"/>
      <w:pPr>
        <w:tabs>
          <w:tab w:val="left" w:pos="3600"/>
        </w:tabs>
        <w:ind w:left="3600" w:hanging="720"/>
      </w:pPr>
      <w:rPr>
        <w:rFonts w:hint="default" w:ascii="Symbol" w:hAnsi="Symbol"/>
      </w:rPr>
    </w:lvl>
  </w:abstractNum>
  <w:abstractNum w:abstractNumId="5">
    <w:nsid w:val="FFFFFF81"/>
    <w:multiLevelType w:val="singleLevel"/>
    <w:tmpl w:val="FFFFFF81"/>
    <w:lvl w:ilvl="0" w:tentative="0">
      <w:start w:val="1"/>
      <w:numFmt w:val="bullet"/>
      <w:pStyle w:val="18"/>
      <w:lvlText w:val=""/>
      <w:lvlJc w:val="left"/>
      <w:pPr>
        <w:tabs>
          <w:tab w:val="left" w:pos="2880"/>
        </w:tabs>
        <w:ind w:left="2880" w:hanging="720"/>
      </w:pPr>
      <w:rPr>
        <w:rFonts w:hint="default" w:ascii="Symbol" w:hAnsi="Symbol"/>
      </w:rPr>
    </w:lvl>
  </w:abstractNum>
  <w:abstractNum w:abstractNumId="6">
    <w:nsid w:val="FFFFFF82"/>
    <w:multiLevelType w:val="singleLevel"/>
    <w:tmpl w:val="FFFFFF82"/>
    <w:lvl w:ilvl="0" w:tentative="0">
      <w:start w:val="1"/>
      <w:numFmt w:val="bullet"/>
      <w:pStyle w:val="29"/>
      <w:lvlText w:val=""/>
      <w:lvlJc w:val="left"/>
      <w:pPr>
        <w:tabs>
          <w:tab w:val="left" w:pos="2160"/>
        </w:tabs>
        <w:ind w:left="2160" w:hanging="720"/>
      </w:pPr>
      <w:rPr>
        <w:rFonts w:hint="default" w:ascii="Symbol" w:hAnsi="Symbol"/>
      </w:rPr>
    </w:lvl>
  </w:abstractNum>
  <w:abstractNum w:abstractNumId="7">
    <w:nsid w:val="FFFFFF83"/>
    <w:multiLevelType w:val="singleLevel"/>
    <w:tmpl w:val="FFFFFF83"/>
    <w:lvl w:ilvl="0" w:tentative="0">
      <w:start w:val="1"/>
      <w:numFmt w:val="bullet"/>
      <w:pStyle w:val="35"/>
      <w:lvlText w:val=""/>
      <w:lvlJc w:val="left"/>
      <w:pPr>
        <w:tabs>
          <w:tab w:val="left" w:pos="1440"/>
        </w:tabs>
        <w:ind w:left="1440" w:hanging="720"/>
      </w:pPr>
      <w:rPr>
        <w:rFonts w:hint="default" w:ascii="Symbol" w:hAnsi="Symbol"/>
      </w:rPr>
    </w:lvl>
  </w:abstractNum>
  <w:abstractNum w:abstractNumId="8">
    <w:nsid w:val="FFFFFF88"/>
    <w:multiLevelType w:val="singleLevel"/>
    <w:tmpl w:val="FFFFFF88"/>
    <w:lvl w:ilvl="0" w:tentative="0">
      <w:start w:val="1"/>
      <w:numFmt w:val="decimal"/>
      <w:pStyle w:val="20"/>
      <w:lvlText w:val="%1."/>
      <w:lvlJc w:val="left"/>
      <w:pPr>
        <w:tabs>
          <w:tab w:val="left" w:pos="720"/>
        </w:tabs>
        <w:ind w:left="720" w:hanging="720"/>
      </w:pPr>
    </w:lvl>
  </w:abstractNum>
  <w:abstractNum w:abstractNumId="9">
    <w:nsid w:val="FFFFFF89"/>
    <w:multiLevelType w:val="singleLevel"/>
    <w:tmpl w:val="FFFFFF89"/>
    <w:lvl w:ilvl="0" w:tentative="0">
      <w:start w:val="1"/>
      <w:numFmt w:val="bullet"/>
      <w:pStyle w:val="23"/>
      <w:lvlText w:val=""/>
      <w:lvlJc w:val="left"/>
      <w:pPr>
        <w:tabs>
          <w:tab w:val="left" w:pos="720"/>
        </w:tabs>
        <w:ind w:left="720" w:hanging="720"/>
      </w:pPr>
      <w:rPr>
        <w:rFonts w:hint="default" w:ascii="Symbol" w:hAnsi="Symbol"/>
      </w:rPr>
    </w:lvl>
  </w:abstractNum>
  <w:abstractNum w:abstractNumId="10">
    <w:nsid w:val="2E9C4E39"/>
    <w:multiLevelType w:val="multilevel"/>
    <w:tmpl w:val="2E9C4E39"/>
    <w:lvl w:ilvl="0" w:tentative="0">
      <w:start w:val="1"/>
      <w:numFmt w:val="bullet"/>
      <w:lvlText w:val=""/>
      <w:lvlJc w:val="left"/>
      <w:pPr>
        <w:tabs>
          <w:tab w:val="left" w:pos="0"/>
        </w:tabs>
        <w:ind w:left="720" w:hanging="360"/>
      </w:pPr>
      <w:rPr>
        <w:rFonts w:hint="default" w:ascii="Symbol" w:hAnsi="Symbol"/>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rPr>
    </w:lvl>
    <w:lvl w:ilvl="3" w:tentative="0">
      <w:start w:val="1"/>
      <w:numFmt w:val="bullet"/>
      <w:lvlText w:val=""/>
      <w:lvlJc w:val="left"/>
      <w:pPr>
        <w:tabs>
          <w:tab w:val="left" w:pos="0"/>
        </w:tabs>
        <w:ind w:left="2880" w:hanging="360"/>
      </w:pPr>
      <w:rPr>
        <w:rFonts w:hint="default" w:ascii="Symbol" w:hAnsi="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rPr>
    </w:lvl>
    <w:lvl w:ilvl="6" w:tentative="0">
      <w:start w:val="1"/>
      <w:numFmt w:val="bullet"/>
      <w:lvlText w:val=""/>
      <w:lvlJc w:val="left"/>
      <w:pPr>
        <w:tabs>
          <w:tab w:val="left" w:pos="0"/>
        </w:tabs>
        <w:ind w:left="5040" w:hanging="360"/>
      </w:pPr>
      <w:rPr>
        <w:rFonts w:hint="default" w:ascii="Symbol" w:hAnsi="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rPr>
    </w:lvl>
  </w:abstractNum>
  <w:abstractNum w:abstractNumId="11">
    <w:nsid w:val="2F0E75E3"/>
    <w:multiLevelType w:val="multilevel"/>
    <w:tmpl w:val="2F0E75E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31913D55"/>
    <w:multiLevelType w:val="multilevel"/>
    <w:tmpl w:val="31913D55"/>
    <w:lvl w:ilvl="0" w:tentative="0">
      <w:start w:val="1"/>
      <w:numFmt w:val="decimal"/>
      <w:pStyle w:val="156"/>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34747E3B"/>
    <w:multiLevelType w:val="multilevel"/>
    <w:tmpl w:val="34747E3B"/>
    <w:lvl w:ilvl="0" w:tentative="0">
      <w:start w:val="1"/>
      <w:numFmt w:val="decimal"/>
      <w:lvlText w:val="%1."/>
      <w:lvlJc w:val="left"/>
      <w:pPr>
        <w:ind w:left="420" w:hanging="420"/>
      </w:pPr>
      <w:rPr>
        <w:b/>
        <w:color w:val="auto"/>
      </w:rPr>
    </w:lvl>
    <w:lvl w:ilvl="1" w:tentative="0">
      <w:start w:val="1"/>
      <w:numFmt w:val="decimal"/>
      <w:pStyle w:val="4"/>
      <w:isLgl/>
      <w:lvlText w:val="%1.%2"/>
      <w:lvlJc w:val="left"/>
      <w:pPr>
        <w:ind w:left="528" w:hanging="528"/>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1080" w:hanging="108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440" w:hanging="144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440" w:hanging="1440"/>
      </w:pPr>
      <w:rPr>
        <w:rFonts w:hint="default"/>
      </w:rPr>
    </w:lvl>
  </w:abstractNum>
  <w:abstractNum w:abstractNumId="14">
    <w:nsid w:val="3AA46647"/>
    <w:multiLevelType w:val="multilevel"/>
    <w:tmpl w:val="3AA46647"/>
    <w:lvl w:ilvl="0" w:tentative="0">
      <w:start w:val="1"/>
      <w:numFmt w:val="decimal"/>
      <w:pStyle w:val="101"/>
      <w:lvlText w:val="Proposal %1"/>
      <w:lvlJc w:val="left"/>
      <w:pPr>
        <w:tabs>
          <w:tab w:val="left" w:pos="1304"/>
        </w:tabs>
        <w:ind w:left="1304" w:hanging="1304"/>
      </w:pPr>
      <w:rPr>
        <w:rFonts w:hint="default"/>
        <w:sz w:val="22"/>
        <w:szCs w:val="22"/>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5">
    <w:nsid w:val="409973BB"/>
    <w:multiLevelType w:val="multilevel"/>
    <w:tmpl w:val="409973B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6">
    <w:nsid w:val="4B1F283C"/>
    <w:multiLevelType w:val="singleLevel"/>
    <w:tmpl w:val="4B1F283C"/>
    <w:lvl w:ilvl="0" w:tentative="0">
      <w:start w:val="1"/>
      <w:numFmt w:val="bullet"/>
      <w:pStyle w:val="143"/>
      <w:lvlText w:val=""/>
      <w:lvlJc w:val="left"/>
      <w:pPr>
        <w:tabs>
          <w:tab w:val="left" w:pos="1843"/>
        </w:tabs>
        <w:ind w:left="1843" w:hanging="425"/>
      </w:pPr>
      <w:rPr>
        <w:rFonts w:hint="default" w:ascii="Symbol" w:hAnsi="Symbol"/>
      </w:rPr>
    </w:lvl>
  </w:abstractNum>
  <w:abstractNum w:abstractNumId="17">
    <w:nsid w:val="4B2C271D"/>
    <w:multiLevelType w:val="multilevel"/>
    <w:tmpl w:val="4B2C271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6E760327"/>
    <w:multiLevelType w:val="multilevel"/>
    <w:tmpl w:val="6E760327"/>
    <w:lvl w:ilvl="0" w:tentative="0">
      <w:start w:val="1"/>
      <w:numFmt w:val="decimal"/>
      <w:pStyle w:val="154"/>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lang w:val="en-GB"/>
      </w:rPr>
    </w:lvl>
    <w:lvl w:ilvl="2" w:tentative="0">
      <w:start w:val="1"/>
      <w:numFmt w:val="decimal"/>
      <w:lvlText w:val="%1.%2.%3"/>
      <w:lvlJc w:val="left"/>
      <w:pPr>
        <w:tabs>
          <w:tab w:val="left" w:pos="2564"/>
        </w:tabs>
        <w:ind w:left="2564" w:hanging="2564"/>
      </w:pPr>
      <w:rPr>
        <w:rFonts w:hint="default"/>
      </w:rPr>
    </w:lvl>
    <w:lvl w:ilvl="3" w:tentative="0">
      <w:start w:val="1"/>
      <w:numFmt w:val="decimal"/>
      <w:lvlText w:val="%1.%2.%3.%4"/>
      <w:lvlJc w:val="left"/>
      <w:pPr>
        <w:tabs>
          <w:tab w:val="left" w:pos="1290"/>
        </w:tabs>
        <w:ind w:left="1290" w:hanging="1290"/>
      </w:pPr>
      <w:rPr>
        <w:rFonts w:hint="default"/>
      </w:rPr>
    </w:lvl>
    <w:lvl w:ilvl="4" w:tentative="0">
      <w:start w:val="1"/>
      <w:numFmt w:val="decimal"/>
      <w:lvlText w:val="%1.%2.%3.%4.%5"/>
      <w:lvlJc w:val="left"/>
      <w:pPr>
        <w:tabs>
          <w:tab w:val="left" w:pos="1080"/>
        </w:tabs>
        <w:ind w:left="1008" w:hanging="1008"/>
      </w:pPr>
      <w:rPr>
        <w:rFonts w:hint="default"/>
      </w:rPr>
    </w:lvl>
    <w:lvl w:ilvl="5" w:tentative="0">
      <w:start w:val="1"/>
      <w:numFmt w:val="decimal"/>
      <w:lvlText w:val="%1.%2.%3.%4.%5.%6"/>
      <w:lvlJc w:val="left"/>
      <w:pPr>
        <w:tabs>
          <w:tab w:val="left" w:pos="1440"/>
        </w:tabs>
        <w:ind w:left="1152" w:hanging="1152"/>
      </w:pPr>
      <w:rPr>
        <w:rFonts w:hint="default"/>
      </w:rPr>
    </w:lvl>
    <w:lvl w:ilvl="6" w:tentative="0">
      <w:start w:val="1"/>
      <w:numFmt w:val="decimal"/>
      <w:lvlText w:val="%1.%2.%3.%4.%5.%6.%7"/>
      <w:lvlJc w:val="left"/>
      <w:pPr>
        <w:tabs>
          <w:tab w:val="left" w:pos="1800"/>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13"/>
  </w:num>
  <w:num w:numId="2">
    <w:abstractNumId w:val="3"/>
  </w:num>
  <w:num w:numId="3">
    <w:abstractNumId w:val="5"/>
  </w:num>
  <w:num w:numId="4">
    <w:abstractNumId w:val="8"/>
  </w:num>
  <w:num w:numId="5">
    <w:abstractNumId w:val="9"/>
  </w:num>
  <w:num w:numId="6">
    <w:abstractNumId w:val="6"/>
  </w:num>
  <w:num w:numId="7">
    <w:abstractNumId w:val="2"/>
  </w:num>
  <w:num w:numId="8">
    <w:abstractNumId w:val="7"/>
  </w:num>
  <w:num w:numId="9">
    <w:abstractNumId w:val="4"/>
  </w:num>
  <w:num w:numId="10">
    <w:abstractNumId w:val="1"/>
  </w:num>
  <w:num w:numId="11">
    <w:abstractNumId w:val="0"/>
  </w:num>
  <w:num w:numId="12">
    <w:abstractNumId w:val="14"/>
  </w:num>
  <w:num w:numId="13">
    <w:abstractNumId w:val="16"/>
  </w:num>
  <w:num w:numId="14">
    <w:abstractNumId w:val="18"/>
  </w:num>
  <w:num w:numId="15">
    <w:abstractNumId w:val="12"/>
  </w:num>
  <w:num w:numId="16">
    <w:abstractNumId w:val="11"/>
  </w:num>
  <w:num w:numId="17">
    <w:abstractNumId w:val="10"/>
  </w:num>
  <w:num w:numId="18">
    <w:abstractNumId w:val="15"/>
  </w:num>
  <w:num w:numId="1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mViNjQ3Mzc2ZmZiNzdmYjJkMjNiYzBiYmNlOGQyZDUifQ=="/>
  </w:docVars>
  <w:rsids>
    <w:rsidRoot w:val="4D8F1B29"/>
    <w:rsid w:val="00001D7E"/>
    <w:rsid w:val="0000259A"/>
    <w:rsid w:val="000031AE"/>
    <w:rsid w:val="000070CC"/>
    <w:rsid w:val="000127C2"/>
    <w:rsid w:val="000140CD"/>
    <w:rsid w:val="00014857"/>
    <w:rsid w:val="0001600B"/>
    <w:rsid w:val="00022C16"/>
    <w:rsid w:val="00023008"/>
    <w:rsid w:val="0002430B"/>
    <w:rsid w:val="000320A6"/>
    <w:rsid w:val="00032102"/>
    <w:rsid w:val="00034390"/>
    <w:rsid w:val="000367B4"/>
    <w:rsid w:val="00040DCD"/>
    <w:rsid w:val="0005082B"/>
    <w:rsid w:val="00050AC7"/>
    <w:rsid w:val="00050E9C"/>
    <w:rsid w:val="00054054"/>
    <w:rsid w:val="000560CB"/>
    <w:rsid w:val="00061344"/>
    <w:rsid w:val="00065EA4"/>
    <w:rsid w:val="0006641C"/>
    <w:rsid w:val="00066C9B"/>
    <w:rsid w:val="0007190C"/>
    <w:rsid w:val="00082011"/>
    <w:rsid w:val="00086CF3"/>
    <w:rsid w:val="000878A1"/>
    <w:rsid w:val="00093A1E"/>
    <w:rsid w:val="00093E54"/>
    <w:rsid w:val="0009412F"/>
    <w:rsid w:val="000946D7"/>
    <w:rsid w:val="00097B64"/>
    <w:rsid w:val="000A3D8A"/>
    <w:rsid w:val="000A437C"/>
    <w:rsid w:val="000A542E"/>
    <w:rsid w:val="000A5783"/>
    <w:rsid w:val="000B2EAF"/>
    <w:rsid w:val="000B62DF"/>
    <w:rsid w:val="000C439F"/>
    <w:rsid w:val="000C72A7"/>
    <w:rsid w:val="000D0EBE"/>
    <w:rsid w:val="000D15CE"/>
    <w:rsid w:val="000D6CD7"/>
    <w:rsid w:val="000D7BD1"/>
    <w:rsid w:val="000D7E46"/>
    <w:rsid w:val="000E18F2"/>
    <w:rsid w:val="000E4735"/>
    <w:rsid w:val="000E4DF5"/>
    <w:rsid w:val="000F73D6"/>
    <w:rsid w:val="00100487"/>
    <w:rsid w:val="001008DA"/>
    <w:rsid w:val="001020AF"/>
    <w:rsid w:val="001031A6"/>
    <w:rsid w:val="00110FB5"/>
    <w:rsid w:val="001128B1"/>
    <w:rsid w:val="00117DEA"/>
    <w:rsid w:val="00122B69"/>
    <w:rsid w:val="00132F28"/>
    <w:rsid w:val="001379FB"/>
    <w:rsid w:val="001407F2"/>
    <w:rsid w:val="001451D0"/>
    <w:rsid w:val="00147DCD"/>
    <w:rsid w:val="0015024B"/>
    <w:rsid w:val="001530C2"/>
    <w:rsid w:val="00155E5F"/>
    <w:rsid w:val="001570CE"/>
    <w:rsid w:val="001602FD"/>
    <w:rsid w:val="00163F21"/>
    <w:rsid w:val="001643D6"/>
    <w:rsid w:val="0017077C"/>
    <w:rsid w:val="00177ACE"/>
    <w:rsid w:val="00182776"/>
    <w:rsid w:val="001871CF"/>
    <w:rsid w:val="001904C2"/>
    <w:rsid w:val="00190CC7"/>
    <w:rsid w:val="0019154D"/>
    <w:rsid w:val="001943DD"/>
    <w:rsid w:val="001A08BE"/>
    <w:rsid w:val="001A182F"/>
    <w:rsid w:val="001A374C"/>
    <w:rsid w:val="001A5E1F"/>
    <w:rsid w:val="001B4E0F"/>
    <w:rsid w:val="001B6F74"/>
    <w:rsid w:val="001C26D4"/>
    <w:rsid w:val="001C4382"/>
    <w:rsid w:val="001C5F63"/>
    <w:rsid w:val="001C69D7"/>
    <w:rsid w:val="001D1FFE"/>
    <w:rsid w:val="001D3F0E"/>
    <w:rsid w:val="001D4027"/>
    <w:rsid w:val="001D53B9"/>
    <w:rsid w:val="001D6925"/>
    <w:rsid w:val="001E0D41"/>
    <w:rsid w:val="001E3AAB"/>
    <w:rsid w:val="001E5F72"/>
    <w:rsid w:val="001E6711"/>
    <w:rsid w:val="001F4D48"/>
    <w:rsid w:val="001F7221"/>
    <w:rsid w:val="00215C2B"/>
    <w:rsid w:val="002178DC"/>
    <w:rsid w:val="0022013A"/>
    <w:rsid w:val="00221BF5"/>
    <w:rsid w:val="002230BA"/>
    <w:rsid w:val="00223293"/>
    <w:rsid w:val="00226227"/>
    <w:rsid w:val="002300A9"/>
    <w:rsid w:val="00230C7F"/>
    <w:rsid w:val="00230EF9"/>
    <w:rsid w:val="002313ED"/>
    <w:rsid w:val="0023725D"/>
    <w:rsid w:val="0024082D"/>
    <w:rsid w:val="002423BD"/>
    <w:rsid w:val="0024246C"/>
    <w:rsid w:val="00242CA2"/>
    <w:rsid w:val="00246018"/>
    <w:rsid w:val="00254CB7"/>
    <w:rsid w:val="00255689"/>
    <w:rsid w:val="002609FB"/>
    <w:rsid w:val="002615F1"/>
    <w:rsid w:val="002625EA"/>
    <w:rsid w:val="00270385"/>
    <w:rsid w:val="00271358"/>
    <w:rsid w:val="00273FDF"/>
    <w:rsid w:val="00274757"/>
    <w:rsid w:val="00274904"/>
    <w:rsid w:val="00276C9B"/>
    <w:rsid w:val="00280F4A"/>
    <w:rsid w:val="00281A14"/>
    <w:rsid w:val="00283625"/>
    <w:rsid w:val="00285850"/>
    <w:rsid w:val="002865FD"/>
    <w:rsid w:val="00294CB8"/>
    <w:rsid w:val="002953EF"/>
    <w:rsid w:val="002A057C"/>
    <w:rsid w:val="002B118E"/>
    <w:rsid w:val="002B4B0D"/>
    <w:rsid w:val="002B5B89"/>
    <w:rsid w:val="002C0E0D"/>
    <w:rsid w:val="002C0E85"/>
    <w:rsid w:val="002C1788"/>
    <w:rsid w:val="002C23C2"/>
    <w:rsid w:val="002C3AC7"/>
    <w:rsid w:val="002C4687"/>
    <w:rsid w:val="002C6DF2"/>
    <w:rsid w:val="002D235E"/>
    <w:rsid w:val="002D283A"/>
    <w:rsid w:val="002D7E8C"/>
    <w:rsid w:val="002E0740"/>
    <w:rsid w:val="002E5381"/>
    <w:rsid w:val="002F26EA"/>
    <w:rsid w:val="002F371E"/>
    <w:rsid w:val="002F3959"/>
    <w:rsid w:val="003003F6"/>
    <w:rsid w:val="00311150"/>
    <w:rsid w:val="003130AC"/>
    <w:rsid w:val="00313AC6"/>
    <w:rsid w:val="003155F2"/>
    <w:rsid w:val="00315D8E"/>
    <w:rsid w:val="00320C73"/>
    <w:rsid w:val="00333C51"/>
    <w:rsid w:val="00334494"/>
    <w:rsid w:val="0033688D"/>
    <w:rsid w:val="0033754D"/>
    <w:rsid w:val="003410B4"/>
    <w:rsid w:val="003426E2"/>
    <w:rsid w:val="00344B98"/>
    <w:rsid w:val="003463FA"/>
    <w:rsid w:val="003515DB"/>
    <w:rsid w:val="00353E26"/>
    <w:rsid w:val="003549B4"/>
    <w:rsid w:val="00356374"/>
    <w:rsid w:val="00361469"/>
    <w:rsid w:val="00361FB7"/>
    <w:rsid w:val="003634FB"/>
    <w:rsid w:val="00364C66"/>
    <w:rsid w:val="00365863"/>
    <w:rsid w:val="00373854"/>
    <w:rsid w:val="003758F0"/>
    <w:rsid w:val="00376654"/>
    <w:rsid w:val="00377010"/>
    <w:rsid w:val="0038322C"/>
    <w:rsid w:val="00383391"/>
    <w:rsid w:val="00386240"/>
    <w:rsid w:val="0038642C"/>
    <w:rsid w:val="00386ABB"/>
    <w:rsid w:val="00386E0B"/>
    <w:rsid w:val="003922E9"/>
    <w:rsid w:val="00397816"/>
    <w:rsid w:val="003A5967"/>
    <w:rsid w:val="003B46DC"/>
    <w:rsid w:val="003C46D2"/>
    <w:rsid w:val="003C4CA0"/>
    <w:rsid w:val="003C79E7"/>
    <w:rsid w:val="003D0840"/>
    <w:rsid w:val="003D2CEF"/>
    <w:rsid w:val="003E1E6E"/>
    <w:rsid w:val="003E28AF"/>
    <w:rsid w:val="003E3E8E"/>
    <w:rsid w:val="003E4D0A"/>
    <w:rsid w:val="003E5374"/>
    <w:rsid w:val="003E620B"/>
    <w:rsid w:val="003E739B"/>
    <w:rsid w:val="003F03CD"/>
    <w:rsid w:val="003F0F86"/>
    <w:rsid w:val="003F1CEA"/>
    <w:rsid w:val="003F2976"/>
    <w:rsid w:val="003F51E8"/>
    <w:rsid w:val="003F5216"/>
    <w:rsid w:val="003F67D4"/>
    <w:rsid w:val="00401577"/>
    <w:rsid w:val="00401B37"/>
    <w:rsid w:val="00403DB9"/>
    <w:rsid w:val="004047B3"/>
    <w:rsid w:val="00415752"/>
    <w:rsid w:val="00422CD5"/>
    <w:rsid w:val="00424CE6"/>
    <w:rsid w:val="004310DC"/>
    <w:rsid w:val="004314B1"/>
    <w:rsid w:val="00431775"/>
    <w:rsid w:val="00431786"/>
    <w:rsid w:val="004347C7"/>
    <w:rsid w:val="004377DA"/>
    <w:rsid w:val="00441CC8"/>
    <w:rsid w:val="00453C3A"/>
    <w:rsid w:val="004558B9"/>
    <w:rsid w:val="004567C5"/>
    <w:rsid w:val="004576C5"/>
    <w:rsid w:val="004578A9"/>
    <w:rsid w:val="00457E1C"/>
    <w:rsid w:val="00460681"/>
    <w:rsid w:val="00462597"/>
    <w:rsid w:val="00463183"/>
    <w:rsid w:val="00466544"/>
    <w:rsid w:val="00473E2E"/>
    <w:rsid w:val="00474B05"/>
    <w:rsid w:val="00475D96"/>
    <w:rsid w:val="00481B58"/>
    <w:rsid w:val="00484A04"/>
    <w:rsid w:val="00484CAD"/>
    <w:rsid w:val="00494EE6"/>
    <w:rsid w:val="00495A88"/>
    <w:rsid w:val="004A0B46"/>
    <w:rsid w:val="004A3B99"/>
    <w:rsid w:val="004A3FB1"/>
    <w:rsid w:val="004B623E"/>
    <w:rsid w:val="004B6A9A"/>
    <w:rsid w:val="004B79F3"/>
    <w:rsid w:val="004C1B10"/>
    <w:rsid w:val="004C2245"/>
    <w:rsid w:val="004C2286"/>
    <w:rsid w:val="004C58F9"/>
    <w:rsid w:val="004D09E1"/>
    <w:rsid w:val="004D100F"/>
    <w:rsid w:val="004E63DE"/>
    <w:rsid w:val="004F1FAC"/>
    <w:rsid w:val="004F22AE"/>
    <w:rsid w:val="004F2B3D"/>
    <w:rsid w:val="004F59CB"/>
    <w:rsid w:val="00500474"/>
    <w:rsid w:val="00501E06"/>
    <w:rsid w:val="00502B0E"/>
    <w:rsid w:val="00504D3A"/>
    <w:rsid w:val="00506BE5"/>
    <w:rsid w:val="00510AC1"/>
    <w:rsid w:val="005129F5"/>
    <w:rsid w:val="00514A66"/>
    <w:rsid w:val="00517946"/>
    <w:rsid w:val="005221EA"/>
    <w:rsid w:val="00523E3D"/>
    <w:rsid w:val="00524899"/>
    <w:rsid w:val="00527D7C"/>
    <w:rsid w:val="005308CC"/>
    <w:rsid w:val="0053092D"/>
    <w:rsid w:val="00531438"/>
    <w:rsid w:val="00531DF7"/>
    <w:rsid w:val="005339CB"/>
    <w:rsid w:val="00534AAD"/>
    <w:rsid w:val="00534E4B"/>
    <w:rsid w:val="005407F8"/>
    <w:rsid w:val="00541442"/>
    <w:rsid w:val="00541BAE"/>
    <w:rsid w:val="00543B4B"/>
    <w:rsid w:val="005441D2"/>
    <w:rsid w:val="00545A54"/>
    <w:rsid w:val="00545B03"/>
    <w:rsid w:val="00546B45"/>
    <w:rsid w:val="00550234"/>
    <w:rsid w:val="005524ED"/>
    <w:rsid w:val="0056297E"/>
    <w:rsid w:val="00580C11"/>
    <w:rsid w:val="00584D06"/>
    <w:rsid w:val="0058673B"/>
    <w:rsid w:val="005912D1"/>
    <w:rsid w:val="00595921"/>
    <w:rsid w:val="005A047C"/>
    <w:rsid w:val="005A12D9"/>
    <w:rsid w:val="005A273E"/>
    <w:rsid w:val="005A2911"/>
    <w:rsid w:val="005A321E"/>
    <w:rsid w:val="005A5D47"/>
    <w:rsid w:val="005B28B0"/>
    <w:rsid w:val="005B413D"/>
    <w:rsid w:val="005B6395"/>
    <w:rsid w:val="005C04C4"/>
    <w:rsid w:val="005C60B7"/>
    <w:rsid w:val="005C655D"/>
    <w:rsid w:val="005C688B"/>
    <w:rsid w:val="005C78B7"/>
    <w:rsid w:val="005C7A95"/>
    <w:rsid w:val="005C7BCB"/>
    <w:rsid w:val="005D658A"/>
    <w:rsid w:val="005D6DB0"/>
    <w:rsid w:val="005F0362"/>
    <w:rsid w:val="005F1BAC"/>
    <w:rsid w:val="005F3F53"/>
    <w:rsid w:val="005F4E75"/>
    <w:rsid w:val="00600E7B"/>
    <w:rsid w:val="0060379E"/>
    <w:rsid w:val="00606F0F"/>
    <w:rsid w:val="00607873"/>
    <w:rsid w:val="006101F4"/>
    <w:rsid w:val="00610DEE"/>
    <w:rsid w:val="006116B9"/>
    <w:rsid w:val="006137D6"/>
    <w:rsid w:val="0061637C"/>
    <w:rsid w:val="006206D8"/>
    <w:rsid w:val="00621E48"/>
    <w:rsid w:val="00623137"/>
    <w:rsid w:val="00623DE1"/>
    <w:rsid w:val="0062471C"/>
    <w:rsid w:val="00625071"/>
    <w:rsid w:val="006259B5"/>
    <w:rsid w:val="00626A32"/>
    <w:rsid w:val="0063392A"/>
    <w:rsid w:val="0064132E"/>
    <w:rsid w:val="00643FB4"/>
    <w:rsid w:val="00650278"/>
    <w:rsid w:val="00650D9E"/>
    <w:rsid w:val="0065110A"/>
    <w:rsid w:val="00654098"/>
    <w:rsid w:val="006548A0"/>
    <w:rsid w:val="00657430"/>
    <w:rsid w:val="00662BB9"/>
    <w:rsid w:val="0067254A"/>
    <w:rsid w:val="00673AFD"/>
    <w:rsid w:val="00674B29"/>
    <w:rsid w:val="00674D30"/>
    <w:rsid w:val="00675CBB"/>
    <w:rsid w:val="006778E8"/>
    <w:rsid w:val="00677F10"/>
    <w:rsid w:val="00681C16"/>
    <w:rsid w:val="00683F77"/>
    <w:rsid w:val="006840E4"/>
    <w:rsid w:val="006848B8"/>
    <w:rsid w:val="006855F1"/>
    <w:rsid w:val="00685CE6"/>
    <w:rsid w:val="00686742"/>
    <w:rsid w:val="00687575"/>
    <w:rsid w:val="006955F6"/>
    <w:rsid w:val="006970B6"/>
    <w:rsid w:val="006A3CE6"/>
    <w:rsid w:val="006A5862"/>
    <w:rsid w:val="006A7AA4"/>
    <w:rsid w:val="006B195F"/>
    <w:rsid w:val="006B3808"/>
    <w:rsid w:val="006B4A4A"/>
    <w:rsid w:val="006C27BC"/>
    <w:rsid w:val="006C320E"/>
    <w:rsid w:val="006C3803"/>
    <w:rsid w:val="006C5C1E"/>
    <w:rsid w:val="006C63F1"/>
    <w:rsid w:val="006D303A"/>
    <w:rsid w:val="006D33AF"/>
    <w:rsid w:val="006D7E67"/>
    <w:rsid w:val="006E3649"/>
    <w:rsid w:val="006F28CD"/>
    <w:rsid w:val="006F38D0"/>
    <w:rsid w:val="006F5A97"/>
    <w:rsid w:val="006F7BC3"/>
    <w:rsid w:val="00700919"/>
    <w:rsid w:val="00701A90"/>
    <w:rsid w:val="00704270"/>
    <w:rsid w:val="0070471C"/>
    <w:rsid w:val="007067A7"/>
    <w:rsid w:val="007072ED"/>
    <w:rsid w:val="0071184E"/>
    <w:rsid w:val="00714BD2"/>
    <w:rsid w:val="007158A4"/>
    <w:rsid w:val="0072008B"/>
    <w:rsid w:val="007205DB"/>
    <w:rsid w:val="0072342B"/>
    <w:rsid w:val="00730119"/>
    <w:rsid w:val="0073632C"/>
    <w:rsid w:val="00737E85"/>
    <w:rsid w:val="00745334"/>
    <w:rsid w:val="00745E1C"/>
    <w:rsid w:val="00746A4B"/>
    <w:rsid w:val="00750BFB"/>
    <w:rsid w:val="0075342C"/>
    <w:rsid w:val="00753D2C"/>
    <w:rsid w:val="007613F8"/>
    <w:rsid w:val="007616EC"/>
    <w:rsid w:val="00763BBD"/>
    <w:rsid w:val="00764B28"/>
    <w:rsid w:val="00765A3B"/>
    <w:rsid w:val="00766868"/>
    <w:rsid w:val="00767B7A"/>
    <w:rsid w:val="0077562D"/>
    <w:rsid w:val="00775E2B"/>
    <w:rsid w:val="007773AF"/>
    <w:rsid w:val="0077781A"/>
    <w:rsid w:val="007837F2"/>
    <w:rsid w:val="007867C9"/>
    <w:rsid w:val="00786E51"/>
    <w:rsid w:val="00787079"/>
    <w:rsid w:val="007879BB"/>
    <w:rsid w:val="00787BE3"/>
    <w:rsid w:val="007969B3"/>
    <w:rsid w:val="007A0793"/>
    <w:rsid w:val="007A1217"/>
    <w:rsid w:val="007A7A49"/>
    <w:rsid w:val="007B21B8"/>
    <w:rsid w:val="007B6C51"/>
    <w:rsid w:val="007B946E"/>
    <w:rsid w:val="007C1B3A"/>
    <w:rsid w:val="007C2444"/>
    <w:rsid w:val="007C2B79"/>
    <w:rsid w:val="007C30D5"/>
    <w:rsid w:val="007C5239"/>
    <w:rsid w:val="007C6BF3"/>
    <w:rsid w:val="007D3064"/>
    <w:rsid w:val="007D47ED"/>
    <w:rsid w:val="007D50DB"/>
    <w:rsid w:val="007D58C7"/>
    <w:rsid w:val="007E23F5"/>
    <w:rsid w:val="007E4BD2"/>
    <w:rsid w:val="007F705A"/>
    <w:rsid w:val="00802A3C"/>
    <w:rsid w:val="00803307"/>
    <w:rsid w:val="008060C5"/>
    <w:rsid w:val="0080629E"/>
    <w:rsid w:val="008071EC"/>
    <w:rsid w:val="00810832"/>
    <w:rsid w:val="00813438"/>
    <w:rsid w:val="00815760"/>
    <w:rsid w:val="00830C27"/>
    <w:rsid w:val="008347D1"/>
    <w:rsid w:val="00843C92"/>
    <w:rsid w:val="008444BD"/>
    <w:rsid w:val="00845282"/>
    <w:rsid w:val="008461E6"/>
    <w:rsid w:val="00846FBA"/>
    <w:rsid w:val="00852833"/>
    <w:rsid w:val="00852DB9"/>
    <w:rsid w:val="00853476"/>
    <w:rsid w:val="00854930"/>
    <w:rsid w:val="008562B1"/>
    <w:rsid w:val="008645BE"/>
    <w:rsid w:val="008653F9"/>
    <w:rsid w:val="00866268"/>
    <w:rsid w:val="00875034"/>
    <w:rsid w:val="0087634D"/>
    <w:rsid w:val="00892023"/>
    <w:rsid w:val="008930F8"/>
    <w:rsid w:val="00894D9D"/>
    <w:rsid w:val="00896C89"/>
    <w:rsid w:val="008B2674"/>
    <w:rsid w:val="008C2178"/>
    <w:rsid w:val="008C50DB"/>
    <w:rsid w:val="008D0295"/>
    <w:rsid w:val="008D2BA5"/>
    <w:rsid w:val="008D5B85"/>
    <w:rsid w:val="008E0887"/>
    <w:rsid w:val="008E0DED"/>
    <w:rsid w:val="008E1BF6"/>
    <w:rsid w:val="008E2DCC"/>
    <w:rsid w:val="008E4057"/>
    <w:rsid w:val="008E5D3E"/>
    <w:rsid w:val="008E6692"/>
    <w:rsid w:val="008F289B"/>
    <w:rsid w:val="008F56F3"/>
    <w:rsid w:val="008F59DF"/>
    <w:rsid w:val="00902058"/>
    <w:rsid w:val="00903C69"/>
    <w:rsid w:val="00904B02"/>
    <w:rsid w:val="00905322"/>
    <w:rsid w:val="00910673"/>
    <w:rsid w:val="00911C5C"/>
    <w:rsid w:val="00914911"/>
    <w:rsid w:val="00917297"/>
    <w:rsid w:val="00930C1D"/>
    <w:rsid w:val="00930CF8"/>
    <w:rsid w:val="0093334F"/>
    <w:rsid w:val="0093400F"/>
    <w:rsid w:val="009365C9"/>
    <w:rsid w:val="009366A8"/>
    <w:rsid w:val="009366C3"/>
    <w:rsid w:val="009376ED"/>
    <w:rsid w:val="00943E59"/>
    <w:rsid w:val="0094423A"/>
    <w:rsid w:val="0094641D"/>
    <w:rsid w:val="009528EC"/>
    <w:rsid w:val="009605D8"/>
    <w:rsid w:val="0096751E"/>
    <w:rsid w:val="00974B9C"/>
    <w:rsid w:val="00982101"/>
    <w:rsid w:val="009833F2"/>
    <w:rsid w:val="0098697C"/>
    <w:rsid w:val="009874D5"/>
    <w:rsid w:val="0099165C"/>
    <w:rsid w:val="009A1B0E"/>
    <w:rsid w:val="009B0039"/>
    <w:rsid w:val="009B08C9"/>
    <w:rsid w:val="009B2231"/>
    <w:rsid w:val="009B49FE"/>
    <w:rsid w:val="009B5E5C"/>
    <w:rsid w:val="009B6C15"/>
    <w:rsid w:val="009C433B"/>
    <w:rsid w:val="009C6D4C"/>
    <w:rsid w:val="009D0FBF"/>
    <w:rsid w:val="009E1D5A"/>
    <w:rsid w:val="009E468F"/>
    <w:rsid w:val="009E4C30"/>
    <w:rsid w:val="009E5495"/>
    <w:rsid w:val="009F6F0E"/>
    <w:rsid w:val="009F72E1"/>
    <w:rsid w:val="00A015FA"/>
    <w:rsid w:val="00A01A6A"/>
    <w:rsid w:val="00A05E06"/>
    <w:rsid w:val="00A10C5C"/>
    <w:rsid w:val="00A12EA6"/>
    <w:rsid w:val="00A13A67"/>
    <w:rsid w:val="00A172A8"/>
    <w:rsid w:val="00A1737B"/>
    <w:rsid w:val="00A2159A"/>
    <w:rsid w:val="00A21964"/>
    <w:rsid w:val="00A2261F"/>
    <w:rsid w:val="00A23F16"/>
    <w:rsid w:val="00A24353"/>
    <w:rsid w:val="00A30796"/>
    <w:rsid w:val="00A32785"/>
    <w:rsid w:val="00A32A1F"/>
    <w:rsid w:val="00A34777"/>
    <w:rsid w:val="00A34842"/>
    <w:rsid w:val="00A35E78"/>
    <w:rsid w:val="00A35FB0"/>
    <w:rsid w:val="00A46EC1"/>
    <w:rsid w:val="00A54F92"/>
    <w:rsid w:val="00A557A0"/>
    <w:rsid w:val="00A60527"/>
    <w:rsid w:val="00A72116"/>
    <w:rsid w:val="00A828CA"/>
    <w:rsid w:val="00A835D6"/>
    <w:rsid w:val="00A84F72"/>
    <w:rsid w:val="00A859D9"/>
    <w:rsid w:val="00A86289"/>
    <w:rsid w:val="00A90F50"/>
    <w:rsid w:val="00A91DC7"/>
    <w:rsid w:val="00A92204"/>
    <w:rsid w:val="00A94327"/>
    <w:rsid w:val="00A94330"/>
    <w:rsid w:val="00AA0736"/>
    <w:rsid w:val="00AA513F"/>
    <w:rsid w:val="00AB02CB"/>
    <w:rsid w:val="00AB0F7D"/>
    <w:rsid w:val="00AB18E1"/>
    <w:rsid w:val="00AB3F2E"/>
    <w:rsid w:val="00AB4CC8"/>
    <w:rsid w:val="00AC3CE7"/>
    <w:rsid w:val="00AC5676"/>
    <w:rsid w:val="00AD1093"/>
    <w:rsid w:val="00AD48BD"/>
    <w:rsid w:val="00AD4CF0"/>
    <w:rsid w:val="00AD5435"/>
    <w:rsid w:val="00AD6E41"/>
    <w:rsid w:val="00AD73CF"/>
    <w:rsid w:val="00AE1ED3"/>
    <w:rsid w:val="00AE1EE4"/>
    <w:rsid w:val="00AE7831"/>
    <w:rsid w:val="00AF281D"/>
    <w:rsid w:val="00AF2858"/>
    <w:rsid w:val="00AF484A"/>
    <w:rsid w:val="00AF78D7"/>
    <w:rsid w:val="00AF7958"/>
    <w:rsid w:val="00B01664"/>
    <w:rsid w:val="00B02958"/>
    <w:rsid w:val="00B05E41"/>
    <w:rsid w:val="00B26801"/>
    <w:rsid w:val="00B36C88"/>
    <w:rsid w:val="00B415EA"/>
    <w:rsid w:val="00B45731"/>
    <w:rsid w:val="00B46AB9"/>
    <w:rsid w:val="00B532B8"/>
    <w:rsid w:val="00B53497"/>
    <w:rsid w:val="00B609BD"/>
    <w:rsid w:val="00B64E1A"/>
    <w:rsid w:val="00B6689A"/>
    <w:rsid w:val="00B66B08"/>
    <w:rsid w:val="00B701DC"/>
    <w:rsid w:val="00B7424E"/>
    <w:rsid w:val="00B7566B"/>
    <w:rsid w:val="00B75FE8"/>
    <w:rsid w:val="00B834E2"/>
    <w:rsid w:val="00B83C17"/>
    <w:rsid w:val="00B84117"/>
    <w:rsid w:val="00B841B9"/>
    <w:rsid w:val="00B91632"/>
    <w:rsid w:val="00B95308"/>
    <w:rsid w:val="00BA3A72"/>
    <w:rsid w:val="00BA4666"/>
    <w:rsid w:val="00BA5D9D"/>
    <w:rsid w:val="00BA6AAC"/>
    <w:rsid w:val="00BA7573"/>
    <w:rsid w:val="00BB1813"/>
    <w:rsid w:val="00BB4C90"/>
    <w:rsid w:val="00BB6A9D"/>
    <w:rsid w:val="00BC12E1"/>
    <w:rsid w:val="00BC1873"/>
    <w:rsid w:val="00BC2F56"/>
    <w:rsid w:val="00BC4744"/>
    <w:rsid w:val="00BC4A80"/>
    <w:rsid w:val="00BC5B6F"/>
    <w:rsid w:val="00BC78AF"/>
    <w:rsid w:val="00BC7D54"/>
    <w:rsid w:val="00BD266E"/>
    <w:rsid w:val="00BD2EFA"/>
    <w:rsid w:val="00BD3173"/>
    <w:rsid w:val="00BE1A6C"/>
    <w:rsid w:val="00BE361E"/>
    <w:rsid w:val="00BE4683"/>
    <w:rsid w:val="00BE7815"/>
    <w:rsid w:val="00C01452"/>
    <w:rsid w:val="00C0420B"/>
    <w:rsid w:val="00C07332"/>
    <w:rsid w:val="00C074AC"/>
    <w:rsid w:val="00C1592B"/>
    <w:rsid w:val="00C16C4C"/>
    <w:rsid w:val="00C209CF"/>
    <w:rsid w:val="00C21AE6"/>
    <w:rsid w:val="00C24782"/>
    <w:rsid w:val="00C25072"/>
    <w:rsid w:val="00C30DD0"/>
    <w:rsid w:val="00C36AB4"/>
    <w:rsid w:val="00C40DDD"/>
    <w:rsid w:val="00C47C7B"/>
    <w:rsid w:val="00C508A6"/>
    <w:rsid w:val="00C51E81"/>
    <w:rsid w:val="00C51F82"/>
    <w:rsid w:val="00C52170"/>
    <w:rsid w:val="00C57A26"/>
    <w:rsid w:val="00C66455"/>
    <w:rsid w:val="00C7023F"/>
    <w:rsid w:val="00C75371"/>
    <w:rsid w:val="00C75432"/>
    <w:rsid w:val="00C8041C"/>
    <w:rsid w:val="00C80B0D"/>
    <w:rsid w:val="00C80B7F"/>
    <w:rsid w:val="00C83AE1"/>
    <w:rsid w:val="00C86A16"/>
    <w:rsid w:val="00C87E4E"/>
    <w:rsid w:val="00C93604"/>
    <w:rsid w:val="00C946D3"/>
    <w:rsid w:val="00C9472C"/>
    <w:rsid w:val="00C97B15"/>
    <w:rsid w:val="00CA0F43"/>
    <w:rsid w:val="00CA1D95"/>
    <w:rsid w:val="00CA272E"/>
    <w:rsid w:val="00CA66DB"/>
    <w:rsid w:val="00CB2750"/>
    <w:rsid w:val="00CC42CD"/>
    <w:rsid w:val="00CD1DEB"/>
    <w:rsid w:val="00CD25AE"/>
    <w:rsid w:val="00CD303E"/>
    <w:rsid w:val="00CD4972"/>
    <w:rsid w:val="00CD717B"/>
    <w:rsid w:val="00CE211F"/>
    <w:rsid w:val="00CE4485"/>
    <w:rsid w:val="00CE6BB7"/>
    <w:rsid w:val="00CF27F6"/>
    <w:rsid w:val="00D0135C"/>
    <w:rsid w:val="00D027D0"/>
    <w:rsid w:val="00D0426C"/>
    <w:rsid w:val="00D06353"/>
    <w:rsid w:val="00D065AE"/>
    <w:rsid w:val="00D12824"/>
    <w:rsid w:val="00D2037E"/>
    <w:rsid w:val="00D22509"/>
    <w:rsid w:val="00D23BED"/>
    <w:rsid w:val="00D2502C"/>
    <w:rsid w:val="00D26028"/>
    <w:rsid w:val="00D26ECE"/>
    <w:rsid w:val="00D34A61"/>
    <w:rsid w:val="00D35896"/>
    <w:rsid w:val="00D358C3"/>
    <w:rsid w:val="00D41BB0"/>
    <w:rsid w:val="00D42A4E"/>
    <w:rsid w:val="00D467D9"/>
    <w:rsid w:val="00D57ABC"/>
    <w:rsid w:val="00D613BE"/>
    <w:rsid w:val="00D62E92"/>
    <w:rsid w:val="00D70FDC"/>
    <w:rsid w:val="00D819AE"/>
    <w:rsid w:val="00D81A8A"/>
    <w:rsid w:val="00D82AE0"/>
    <w:rsid w:val="00D82DD5"/>
    <w:rsid w:val="00D84812"/>
    <w:rsid w:val="00D9178C"/>
    <w:rsid w:val="00D918DD"/>
    <w:rsid w:val="00D93B26"/>
    <w:rsid w:val="00D94788"/>
    <w:rsid w:val="00D96D41"/>
    <w:rsid w:val="00DA05B9"/>
    <w:rsid w:val="00DA166F"/>
    <w:rsid w:val="00DA2FEB"/>
    <w:rsid w:val="00DA66E4"/>
    <w:rsid w:val="00DA6775"/>
    <w:rsid w:val="00DB103B"/>
    <w:rsid w:val="00DB5C04"/>
    <w:rsid w:val="00DC1587"/>
    <w:rsid w:val="00DC16AB"/>
    <w:rsid w:val="00DC3014"/>
    <w:rsid w:val="00DC4715"/>
    <w:rsid w:val="00DC7DDE"/>
    <w:rsid w:val="00DD64D1"/>
    <w:rsid w:val="00DE1ADC"/>
    <w:rsid w:val="00DE264B"/>
    <w:rsid w:val="00DE2D5F"/>
    <w:rsid w:val="00DE3FB1"/>
    <w:rsid w:val="00DE68F4"/>
    <w:rsid w:val="00DF14D4"/>
    <w:rsid w:val="00DF1DA7"/>
    <w:rsid w:val="00DF3354"/>
    <w:rsid w:val="00DF4D5F"/>
    <w:rsid w:val="00DF6D7B"/>
    <w:rsid w:val="00DF7549"/>
    <w:rsid w:val="00E02E43"/>
    <w:rsid w:val="00E03B3F"/>
    <w:rsid w:val="00E04CDC"/>
    <w:rsid w:val="00E065DD"/>
    <w:rsid w:val="00E072D0"/>
    <w:rsid w:val="00E10315"/>
    <w:rsid w:val="00E128F4"/>
    <w:rsid w:val="00E1303A"/>
    <w:rsid w:val="00E134E4"/>
    <w:rsid w:val="00E1358A"/>
    <w:rsid w:val="00E14FA0"/>
    <w:rsid w:val="00E2016F"/>
    <w:rsid w:val="00E20AC0"/>
    <w:rsid w:val="00E22ABF"/>
    <w:rsid w:val="00E33D57"/>
    <w:rsid w:val="00E346C8"/>
    <w:rsid w:val="00E35ACD"/>
    <w:rsid w:val="00E36590"/>
    <w:rsid w:val="00E37047"/>
    <w:rsid w:val="00E41966"/>
    <w:rsid w:val="00E438FF"/>
    <w:rsid w:val="00E50A0B"/>
    <w:rsid w:val="00E51A05"/>
    <w:rsid w:val="00E53D1C"/>
    <w:rsid w:val="00E54A06"/>
    <w:rsid w:val="00E55A2D"/>
    <w:rsid w:val="00E56279"/>
    <w:rsid w:val="00E601D6"/>
    <w:rsid w:val="00E604B0"/>
    <w:rsid w:val="00E609D5"/>
    <w:rsid w:val="00E66A57"/>
    <w:rsid w:val="00E71BB3"/>
    <w:rsid w:val="00E7245A"/>
    <w:rsid w:val="00E7356B"/>
    <w:rsid w:val="00E76692"/>
    <w:rsid w:val="00E82349"/>
    <w:rsid w:val="00E829CA"/>
    <w:rsid w:val="00E84A96"/>
    <w:rsid w:val="00E85B2D"/>
    <w:rsid w:val="00E93D54"/>
    <w:rsid w:val="00EB0F6B"/>
    <w:rsid w:val="00EB340C"/>
    <w:rsid w:val="00EB5B9B"/>
    <w:rsid w:val="00EC21E9"/>
    <w:rsid w:val="00EC4084"/>
    <w:rsid w:val="00ED0E5C"/>
    <w:rsid w:val="00ED14F7"/>
    <w:rsid w:val="00ED1D6F"/>
    <w:rsid w:val="00ED5B55"/>
    <w:rsid w:val="00ED672C"/>
    <w:rsid w:val="00EE79C7"/>
    <w:rsid w:val="00EF0D63"/>
    <w:rsid w:val="00EF2592"/>
    <w:rsid w:val="00EF64BC"/>
    <w:rsid w:val="00F01D0E"/>
    <w:rsid w:val="00F03487"/>
    <w:rsid w:val="00F06077"/>
    <w:rsid w:val="00F07111"/>
    <w:rsid w:val="00F12067"/>
    <w:rsid w:val="00F13354"/>
    <w:rsid w:val="00F22CD5"/>
    <w:rsid w:val="00F2465E"/>
    <w:rsid w:val="00F25394"/>
    <w:rsid w:val="00F25576"/>
    <w:rsid w:val="00F26176"/>
    <w:rsid w:val="00F30DDA"/>
    <w:rsid w:val="00F34A32"/>
    <w:rsid w:val="00F352AB"/>
    <w:rsid w:val="00F45A93"/>
    <w:rsid w:val="00F5257D"/>
    <w:rsid w:val="00F539F0"/>
    <w:rsid w:val="00F553F0"/>
    <w:rsid w:val="00F56735"/>
    <w:rsid w:val="00F56A75"/>
    <w:rsid w:val="00F6009E"/>
    <w:rsid w:val="00F61F0D"/>
    <w:rsid w:val="00F6255F"/>
    <w:rsid w:val="00F62D75"/>
    <w:rsid w:val="00F638C1"/>
    <w:rsid w:val="00F64BD9"/>
    <w:rsid w:val="00F65426"/>
    <w:rsid w:val="00F65FD8"/>
    <w:rsid w:val="00F665AF"/>
    <w:rsid w:val="00F72972"/>
    <w:rsid w:val="00F729DF"/>
    <w:rsid w:val="00F826F3"/>
    <w:rsid w:val="00F837A6"/>
    <w:rsid w:val="00F853A3"/>
    <w:rsid w:val="00F8745B"/>
    <w:rsid w:val="00F87F7E"/>
    <w:rsid w:val="00F96608"/>
    <w:rsid w:val="00F9675E"/>
    <w:rsid w:val="00FA007E"/>
    <w:rsid w:val="00FA13CF"/>
    <w:rsid w:val="00FA1877"/>
    <w:rsid w:val="00FA458A"/>
    <w:rsid w:val="00FA55A8"/>
    <w:rsid w:val="00FA78A6"/>
    <w:rsid w:val="00FB1B43"/>
    <w:rsid w:val="00FB3C6E"/>
    <w:rsid w:val="00FB5B16"/>
    <w:rsid w:val="00FB671A"/>
    <w:rsid w:val="00FB6F69"/>
    <w:rsid w:val="00FC485C"/>
    <w:rsid w:val="00FC5067"/>
    <w:rsid w:val="00FC6264"/>
    <w:rsid w:val="00FC6BCD"/>
    <w:rsid w:val="00FD0E47"/>
    <w:rsid w:val="00FD2DF6"/>
    <w:rsid w:val="00FE217E"/>
    <w:rsid w:val="00FE2457"/>
    <w:rsid w:val="00FF195B"/>
    <w:rsid w:val="00FF26C1"/>
    <w:rsid w:val="00FF3BEB"/>
    <w:rsid w:val="00FF3E5D"/>
    <w:rsid w:val="00FF5D7C"/>
    <w:rsid w:val="0123A874"/>
    <w:rsid w:val="0133BB3F"/>
    <w:rsid w:val="0136E97A"/>
    <w:rsid w:val="016719BD"/>
    <w:rsid w:val="01EFCF30"/>
    <w:rsid w:val="0225E0EB"/>
    <w:rsid w:val="0255040E"/>
    <w:rsid w:val="02691984"/>
    <w:rsid w:val="02A9D20C"/>
    <w:rsid w:val="02B34012"/>
    <w:rsid w:val="02E8A27A"/>
    <w:rsid w:val="02F31AA5"/>
    <w:rsid w:val="03150DFB"/>
    <w:rsid w:val="0319EBDD"/>
    <w:rsid w:val="031C55C6"/>
    <w:rsid w:val="035FB593"/>
    <w:rsid w:val="03DA882E"/>
    <w:rsid w:val="04001F42"/>
    <w:rsid w:val="044AE181"/>
    <w:rsid w:val="0470CB69"/>
    <w:rsid w:val="049AC1DA"/>
    <w:rsid w:val="04AF894B"/>
    <w:rsid w:val="04B7EEEC"/>
    <w:rsid w:val="05170861"/>
    <w:rsid w:val="0529A381"/>
    <w:rsid w:val="05363730"/>
    <w:rsid w:val="053957E9"/>
    <w:rsid w:val="0586C6AE"/>
    <w:rsid w:val="0586E685"/>
    <w:rsid w:val="05FDCBE7"/>
    <w:rsid w:val="062956B3"/>
    <w:rsid w:val="063526D8"/>
    <w:rsid w:val="067B3A34"/>
    <w:rsid w:val="06AB60C8"/>
    <w:rsid w:val="06C75075"/>
    <w:rsid w:val="07034156"/>
    <w:rsid w:val="079FB564"/>
    <w:rsid w:val="07EA0E72"/>
    <w:rsid w:val="0801F5C7"/>
    <w:rsid w:val="08310935"/>
    <w:rsid w:val="0858227F"/>
    <w:rsid w:val="087DD5D7"/>
    <w:rsid w:val="08822E3D"/>
    <w:rsid w:val="08CA1D39"/>
    <w:rsid w:val="08DCC2E6"/>
    <w:rsid w:val="08E9F47C"/>
    <w:rsid w:val="09181A0E"/>
    <w:rsid w:val="0929A3C6"/>
    <w:rsid w:val="0965AFAD"/>
    <w:rsid w:val="09AA5725"/>
    <w:rsid w:val="09FF799E"/>
    <w:rsid w:val="0A1421D6"/>
    <w:rsid w:val="0A4719EC"/>
    <w:rsid w:val="0A79468A"/>
    <w:rsid w:val="0ADFF95F"/>
    <w:rsid w:val="0B0709E9"/>
    <w:rsid w:val="0B73117E"/>
    <w:rsid w:val="0B8DAE2B"/>
    <w:rsid w:val="0B9644D6"/>
    <w:rsid w:val="0BAEB4CB"/>
    <w:rsid w:val="0BE2E05D"/>
    <w:rsid w:val="0C2E41E2"/>
    <w:rsid w:val="0C6A8937"/>
    <w:rsid w:val="0C7CC34F"/>
    <w:rsid w:val="0CB4776A"/>
    <w:rsid w:val="0CC3CEB4"/>
    <w:rsid w:val="0CC4734A"/>
    <w:rsid w:val="0D164473"/>
    <w:rsid w:val="0D72D172"/>
    <w:rsid w:val="0DBAC47D"/>
    <w:rsid w:val="0DCB7A54"/>
    <w:rsid w:val="0E3F22F9"/>
    <w:rsid w:val="0E5D2C2D"/>
    <w:rsid w:val="0E69C83F"/>
    <w:rsid w:val="0E94E810"/>
    <w:rsid w:val="0EE2BDB8"/>
    <w:rsid w:val="0EFD148A"/>
    <w:rsid w:val="0F1B8311"/>
    <w:rsid w:val="0F276507"/>
    <w:rsid w:val="0FDA0FEA"/>
    <w:rsid w:val="0FF0E729"/>
    <w:rsid w:val="100EB924"/>
    <w:rsid w:val="10A047C3"/>
    <w:rsid w:val="10C0711E"/>
    <w:rsid w:val="10D69AC2"/>
    <w:rsid w:val="10F90377"/>
    <w:rsid w:val="112216B0"/>
    <w:rsid w:val="112BC27A"/>
    <w:rsid w:val="1146397E"/>
    <w:rsid w:val="1163F467"/>
    <w:rsid w:val="117A5014"/>
    <w:rsid w:val="11E537DC"/>
    <w:rsid w:val="11F8E337"/>
    <w:rsid w:val="11F9BD5C"/>
    <w:rsid w:val="11FF2556"/>
    <w:rsid w:val="12415B32"/>
    <w:rsid w:val="125353A4"/>
    <w:rsid w:val="126D8C33"/>
    <w:rsid w:val="12904258"/>
    <w:rsid w:val="13541895"/>
    <w:rsid w:val="13F95C51"/>
    <w:rsid w:val="1414FD11"/>
    <w:rsid w:val="144593D6"/>
    <w:rsid w:val="14631A2F"/>
    <w:rsid w:val="1469E35D"/>
    <w:rsid w:val="14CFEAF3"/>
    <w:rsid w:val="150E2DA0"/>
    <w:rsid w:val="1530A9DC"/>
    <w:rsid w:val="15BFE8C7"/>
    <w:rsid w:val="15F13C9F"/>
    <w:rsid w:val="15F36ED7"/>
    <w:rsid w:val="1628698F"/>
    <w:rsid w:val="1637E367"/>
    <w:rsid w:val="16EE0173"/>
    <w:rsid w:val="174F47ED"/>
    <w:rsid w:val="176D27B6"/>
    <w:rsid w:val="17B71FA6"/>
    <w:rsid w:val="17D776FB"/>
    <w:rsid w:val="1812BDF7"/>
    <w:rsid w:val="189F4623"/>
    <w:rsid w:val="18DE4BC5"/>
    <w:rsid w:val="18EE04CB"/>
    <w:rsid w:val="18FA60CD"/>
    <w:rsid w:val="193422AD"/>
    <w:rsid w:val="197F151F"/>
    <w:rsid w:val="198C9AE4"/>
    <w:rsid w:val="19AFE486"/>
    <w:rsid w:val="19B3164C"/>
    <w:rsid w:val="1A337354"/>
    <w:rsid w:val="1A4FC86D"/>
    <w:rsid w:val="1AA89237"/>
    <w:rsid w:val="1B487F15"/>
    <w:rsid w:val="1B9DCEF8"/>
    <w:rsid w:val="1BAE5C27"/>
    <w:rsid w:val="1BB776A2"/>
    <w:rsid w:val="1C00A652"/>
    <w:rsid w:val="1C3109C5"/>
    <w:rsid w:val="1C4DF02A"/>
    <w:rsid w:val="1C4EA865"/>
    <w:rsid w:val="1CA1A1BD"/>
    <w:rsid w:val="1CC80DDC"/>
    <w:rsid w:val="1D034B5D"/>
    <w:rsid w:val="1D234829"/>
    <w:rsid w:val="1D3F5364"/>
    <w:rsid w:val="1D3FA4B4"/>
    <w:rsid w:val="1D4F25C2"/>
    <w:rsid w:val="1D507CA3"/>
    <w:rsid w:val="1D84C657"/>
    <w:rsid w:val="1D9C9FA8"/>
    <w:rsid w:val="1DC9B5B3"/>
    <w:rsid w:val="1DD3A597"/>
    <w:rsid w:val="1EAD8AEB"/>
    <w:rsid w:val="1F003AB2"/>
    <w:rsid w:val="1F669F46"/>
    <w:rsid w:val="1F6AA3CD"/>
    <w:rsid w:val="1F943BE0"/>
    <w:rsid w:val="1F9C084C"/>
    <w:rsid w:val="1FB4BFF8"/>
    <w:rsid w:val="1FD13ADE"/>
    <w:rsid w:val="1FEC3ED3"/>
    <w:rsid w:val="20090FAB"/>
    <w:rsid w:val="203C1D8B"/>
    <w:rsid w:val="206EAB48"/>
    <w:rsid w:val="2090009D"/>
    <w:rsid w:val="20A5D3C6"/>
    <w:rsid w:val="20E42E48"/>
    <w:rsid w:val="20F28EC5"/>
    <w:rsid w:val="21871088"/>
    <w:rsid w:val="219DF5C9"/>
    <w:rsid w:val="21ACF715"/>
    <w:rsid w:val="2207C847"/>
    <w:rsid w:val="22543660"/>
    <w:rsid w:val="225B0A58"/>
    <w:rsid w:val="22943A5C"/>
    <w:rsid w:val="23060B8F"/>
    <w:rsid w:val="233F3A34"/>
    <w:rsid w:val="23A93537"/>
    <w:rsid w:val="23BBC476"/>
    <w:rsid w:val="23D7DCD5"/>
    <w:rsid w:val="23EA427B"/>
    <w:rsid w:val="242B6642"/>
    <w:rsid w:val="249C48C1"/>
    <w:rsid w:val="24A622F2"/>
    <w:rsid w:val="24B66781"/>
    <w:rsid w:val="24CAF16D"/>
    <w:rsid w:val="24F9DD8B"/>
    <w:rsid w:val="250406DE"/>
    <w:rsid w:val="2508283E"/>
    <w:rsid w:val="25223A75"/>
    <w:rsid w:val="255A4810"/>
    <w:rsid w:val="259C3E8B"/>
    <w:rsid w:val="25CC2502"/>
    <w:rsid w:val="26165E4D"/>
    <w:rsid w:val="26635137"/>
    <w:rsid w:val="268C786C"/>
    <w:rsid w:val="2697F204"/>
    <w:rsid w:val="26988F5B"/>
    <w:rsid w:val="26A7AEA5"/>
    <w:rsid w:val="26AF5308"/>
    <w:rsid w:val="26F59EA5"/>
    <w:rsid w:val="27271343"/>
    <w:rsid w:val="27306DEE"/>
    <w:rsid w:val="275B8092"/>
    <w:rsid w:val="276D5C5F"/>
    <w:rsid w:val="27BDF4B9"/>
    <w:rsid w:val="27DD5EA5"/>
    <w:rsid w:val="27E92A9C"/>
    <w:rsid w:val="2852768F"/>
    <w:rsid w:val="285636F4"/>
    <w:rsid w:val="287375A8"/>
    <w:rsid w:val="28B3C2C6"/>
    <w:rsid w:val="2903E555"/>
    <w:rsid w:val="293C5CF3"/>
    <w:rsid w:val="296C74E1"/>
    <w:rsid w:val="29730318"/>
    <w:rsid w:val="299E8EE1"/>
    <w:rsid w:val="29B66E42"/>
    <w:rsid w:val="2A1E487F"/>
    <w:rsid w:val="2A3B7F34"/>
    <w:rsid w:val="2A4D7312"/>
    <w:rsid w:val="2A6B1546"/>
    <w:rsid w:val="2A7577AA"/>
    <w:rsid w:val="2AF0E1DB"/>
    <w:rsid w:val="2BE1FE7D"/>
    <w:rsid w:val="2BF8BAF8"/>
    <w:rsid w:val="2C01056A"/>
    <w:rsid w:val="2C05186A"/>
    <w:rsid w:val="2C3F6BF2"/>
    <w:rsid w:val="2C652E9E"/>
    <w:rsid w:val="2CA469C2"/>
    <w:rsid w:val="2D1FA190"/>
    <w:rsid w:val="2D31322C"/>
    <w:rsid w:val="2D880661"/>
    <w:rsid w:val="2D993FCF"/>
    <w:rsid w:val="2D99461C"/>
    <w:rsid w:val="2DC10968"/>
    <w:rsid w:val="2DCE4C78"/>
    <w:rsid w:val="2DF2A170"/>
    <w:rsid w:val="2DFF6406"/>
    <w:rsid w:val="2EED2C96"/>
    <w:rsid w:val="2FB80EAC"/>
    <w:rsid w:val="2FE8F272"/>
    <w:rsid w:val="3040EAEC"/>
    <w:rsid w:val="30498B16"/>
    <w:rsid w:val="304EE07C"/>
    <w:rsid w:val="30792A5C"/>
    <w:rsid w:val="311A1DC2"/>
    <w:rsid w:val="31321328"/>
    <w:rsid w:val="316F2A5D"/>
    <w:rsid w:val="31800451"/>
    <w:rsid w:val="31B04620"/>
    <w:rsid w:val="3214EB69"/>
    <w:rsid w:val="32893F1D"/>
    <w:rsid w:val="3291C551"/>
    <w:rsid w:val="32BEFB35"/>
    <w:rsid w:val="32D3B602"/>
    <w:rsid w:val="32FE0A2B"/>
    <w:rsid w:val="3314EEE9"/>
    <w:rsid w:val="331C1F78"/>
    <w:rsid w:val="331C6652"/>
    <w:rsid w:val="33687957"/>
    <w:rsid w:val="33801353"/>
    <w:rsid w:val="33A5F371"/>
    <w:rsid w:val="33A85951"/>
    <w:rsid w:val="33C3163A"/>
    <w:rsid w:val="33C7A46F"/>
    <w:rsid w:val="33D758B2"/>
    <w:rsid w:val="34174EA4"/>
    <w:rsid w:val="34B448A8"/>
    <w:rsid w:val="34BDA56C"/>
    <w:rsid w:val="34D17727"/>
    <w:rsid w:val="34F09F70"/>
    <w:rsid w:val="34F5B75A"/>
    <w:rsid w:val="3545C55B"/>
    <w:rsid w:val="356E638F"/>
    <w:rsid w:val="35E87EEF"/>
    <w:rsid w:val="3614A14D"/>
    <w:rsid w:val="365732C7"/>
    <w:rsid w:val="365EABA5"/>
    <w:rsid w:val="369D61A0"/>
    <w:rsid w:val="375B2943"/>
    <w:rsid w:val="376B0DD8"/>
    <w:rsid w:val="37A5D59C"/>
    <w:rsid w:val="37B1ED64"/>
    <w:rsid w:val="37F45C58"/>
    <w:rsid w:val="37FFE643"/>
    <w:rsid w:val="38020F4A"/>
    <w:rsid w:val="382896AF"/>
    <w:rsid w:val="38312021"/>
    <w:rsid w:val="383EB10D"/>
    <w:rsid w:val="385C2081"/>
    <w:rsid w:val="389A0CAC"/>
    <w:rsid w:val="38CA8BA0"/>
    <w:rsid w:val="38D92552"/>
    <w:rsid w:val="399CA544"/>
    <w:rsid w:val="39EB4452"/>
    <w:rsid w:val="39F50E14"/>
    <w:rsid w:val="3A241712"/>
    <w:rsid w:val="3A6D7059"/>
    <w:rsid w:val="3A7FFEAD"/>
    <w:rsid w:val="3A9DC011"/>
    <w:rsid w:val="3AEF8848"/>
    <w:rsid w:val="3C223163"/>
    <w:rsid w:val="3C55FE70"/>
    <w:rsid w:val="3C5F389C"/>
    <w:rsid w:val="3CEAEC56"/>
    <w:rsid w:val="3D172AF8"/>
    <w:rsid w:val="3D333187"/>
    <w:rsid w:val="3D614C3F"/>
    <w:rsid w:val="3D9E2164"/>
    <w:rsid w:val="3DA9FA0C"/>
    <w:rsid w:val="3DF6B99F"/>
    <w:rsid w:val="3E665A15"/>
    <w:rsid w:val="3E742C68"/>
    <w:rsid w:val="3F075CD6"/>
    <w:rsid w:val="3F464691"/>
    <w:rsid w:val="3F5757A1"/>
    <w:rsid w:val="3F5C6EF0"/>
    <w:rsid w:val="3F7DC741"/>
    <w:rsid w:val="3F8FB121"/>
    <w:rsid w:val="3FA0183A"/>
    <w:rsid w:val="3FB3A563"/>
    <w:rsid w:val="3FB8909B"/>
    <w:rsid w:val="407A7174"/>
    <w:rsid w:val="408E13E9"/>
    <w:rsid w:val="4096220C"/>
    <w:rsid w:val="40E0B56D"/>
    <w:rsid w:val="41432D4D"/>
    <w:rsid w:val="416E5649"/>
    <w:rsid w:val="41881474"/>
    <w:rsid w:val="41B4ADCB"/>
    <w:rsid w:val="420267DC"/>
    <w:rsid w:val="42497505"/>
    <w:rsid w:val="42B96188"/>
    <w:rsid w:val="42C46A21"/>
    <w:rsid w:val="42EE5CAD"/>
    <w:rsid w:val="42FF9717"/>
    <w:rsid w:val="430516F4"/>
    <w:rsid w:val="433734D0"/>
    <w:rsid w:val="43789DC5"/>
    <w:rsid w:val="4389F699"/>
    <w:rsid w:val="43BE14F3"/>
    <w:rsid w:val="43C9E4D7"/>
    <w:rsid w:val="449B0AC8"/>
    <w:rsid w:val="45387DBB"/>
    <w:rsid w:val="457CE95F"/>
    <w:rsid w:val="459AF1D8"/>
    <w:rsid w:val="4659F588"/>
    <w:rsid w:val="465BAEE2"/>
    <w:rsid w:val="4664D1FC"/>
    <w:rsid w:val="4667B09B"/>
    <w:rsid w:val="4670D662"/>
    <w:rsid w:val="468EA9A2"/>
    <w:rsid w:val="469E7BE6"/>
    <w:rsid w:val="46E776C2"/>
    <w:rsid w:val="4718130E"/>
    <w:rsid w:val="4760D8B0"/>
    <w:rsid w:val="4776C22D"/>
    <w:rsid w:val="47CD9BFE"/>
    <w:rsid w:val="48031150"/>
    <w:rsid w:val="48082673"/>
    <w:rsid w:val="4837AEFC"/>
    <w:rsid w:val="48495E54"/>
    <w:rsid w:val="48659B4B"/>
    <w:rsid w:val="486ACA0B"/>
    <w:rsid w:val="48823D02"/>
    <w:rsid w:val="48D0EB01"/>
    <w:rsid w:val="495FB6C5"/>
    <w:rsid w:val="49E3BAEE"/>
    <w:rsid w:val="49F55AFD"/>
    <w:rsid w:val="4AF869CF"/>
    <w:rsid w:val="4B7B5C1B"/>
    <w:rsid w:val="4BAE52DF"/>
    <w:rsid w:val="4BC7EB50"/>
    <w:rsid w:val="4C1F38D0"/>
    <w:rsid w:val="4C39D31D"/>
    <w:rsid w:val="4C39DC41"/>
    <w:rsid w:val="4CA879A5"/>
    <w:rsid w:val="4CD739A2"/>
    <w:rsid w:val="4CF34A59"/>
    <w:rsid w:val="4D4F9915"/>
    <w:rsid w:val="4D7A7203"/>
    <w:rsid w:val="4D8F1B29"/>
    <w:rsid w:val="4DAD5CCE"/>
    <w:rsid w:val="4DC6EDBF"/>
    <w:rsid w:val="4DF653AC"/>
    <w:rsid w:val="4E0EA330"/>
    <w:rsid w:val="4EC0CEC8"/>
    <w:rsid w:val="4ECC1858"/>
    <w:rsid w:val="4F92C941"/>
    <w:rsid w:val="4FAB2A22"/>
    <w:rsid w:val="4FE42295"/>
    <w:rsid w:val="5011B585"/>
    <w:rsid w:val="507B225C"/>
    <w:rsid w:val="50902607"/>
    <w:rsid w:val="50B2F756"/>
    <w:rsid w:val="50D8673C"/>
    <w:rsid w:val="50DC644B"/>
    <w:rsid w:val="50F7B9E4"/>
    <w:rsid w:val="511E7CD8"/>
    <w:rsid w:val="51475777"/>
    <w:rsid w:val="5195E090"/>
    <w:rsid w:val="51CF74E3"/>
    <w:rsid w:val="521F9A1D"/>
    <w:rsid w:val="524916AC"/>
    <w:rsid w:val="52D6E996"/>
    <w:rsid w:val="52FEE03C"/>
    <w:rsid w:val="53056D85"/>
    <w:rsid w:val="535C4E7F"/>
    <w:rsid w:val="53B1791B"/>
    <w:rsid w:val="53C5012B"/>
    <w:rsid w:val="53DA4EC3"/>
    <w:rsid w:val="5409B3C7"/>
    <w:rsid w:val="540E76C0"/>
    <w:rsid w:val="5441D9F1"/>
    <w:rsid w:val="54846EF2"/>
    <w:rsid w:val="54A31D35"/>
    <w:rsid w:val="54D72401"/>
    <w:rsid w:val="54ED4C20"/>
    <w:rsid w:val="552C19E1"/>
    <w:rsid w:val="55300C8E"/>
    <w:rsid w:val="55891C9C"/>
    <w:rsid w:val="558B620A"/>
    <w:rsid w:val="55943A1A"/>
    <w:rsid w:val="55B69146"/>
    <w:rsid w:val="55C986F2"/>
    <w:rsid w:val="55D9857D"/>
    <w:rsid w:val="55F85053"/>
    <w:rsid w:val="56177D00"/>
    <w:rsid w:val="561C2060"/>
    <w:rsid w:val="56BF4E49"/>
    <w:rsid w:val="571C3A45"/>
    <w:rsid w:val="57A91AD6"/>
    <w:rsid w:val="57CF077F"/>
    <w:rsid w:val="57DA10A9"/>
    <w:rsid w:val="58C13791"/>
    <w:rsid w:val="58C9DF04"/>
    <w:rsid w:val="58F6793E"/>
    <w:rsid w:val="591AD592"/>
    <w:rsid w:val="5924BC01"/>
    <w:rsid w:val="5987A165"/>
    <w:rsid w:val="59D616F9"/>
    <w:rsid w:val="59DFD067"/>
    <w:rsid w:val="5A725F77"/>
    <w:rsid w:val="5AD0167F"/>
    <w:rsid w:val="5ADE7D19"/>
    <w:rsid w:val="5B14F106"/>
    <w:rsid w:val="5B4F07ED"/>
    <w:rsid w:val="5BA266D5"/>
    <w:rsid w:val="5BA36840"/>
    <w:rsid w:val="5BF907F8"/>
    <w:rsid w:val="5C3F445D"/>
    <w:rsid w:val="5C4F885B"/>
    <w:rsid w:val="5C90F1DD"/>
    <w:rsid w:val="5CA86789"/>
    <w:rsid w:val="5CE92976"/>
    <w:rsid w:val="5D0B07E3"/>
    <w:rsid w:val="5D8E4E18"/>
    <w:rsid w:val="5D97AFCC"/>
    <w:rsid w:val="5DA402F0"/>
    <w:rsid w:val="5DD79F42"/>
    <w:rsid w:val="5DF50B4C"/>
    <w:rsid w:val="5E127950"/>
    <w:rsid w:val="5E1AA210"/>
    <w:rsid w:val="5E4965AE"/>
    <w:rsid w:val="5E6C0022"/>
    <w:rsid w:val="5ECF75EF"/>
    <w:rsid w:val="5ED05A63"/>
    <w:rsid w:val="5EF66468"/>
    <w:rsid w:val="5F0C439F"/>
    <w:rsid w:val="5F10F09C"/>
    <w:rsid w:val="5F22EE18"/>
    <w:rsid w:val="5F497CA9"/>
    <w:rsid w:val="5F4C0C3F"/>
    <w:rsid w:val="5F64242D"/>
    <w:rsid w:val="5F8403D9"/>
    <w:rsid w:val="5F8B1768"/>
    <w:rsid w:val="5FA770D9"/>
    <w:rsid w:val="5FB84B9B"/>
    <w:rsid w:val="5FD3EE72"/>
    <w:rsid w:val="5FE2F0E5"/>
    <w:rsid w:val="6003E10F"/>
    <w:rsid w:val="6088EABB"/>
    <w:rsid w:val="60982EBB"/>
    <w:rsid w:val="60AAACD8"/>
    <w:rsid w:val="60C9A08A"/>
    <w:rsid w:val="610B037B"/>
    <w:rsid w:val="611064C9"/>
    <w:rsid w:val="62145A44"/>
    <w:rsid w:val="624D56BB"/>
    <w:rsid w:val="62825078"/>
    <w:rsid w:val="62941EAA"/>
    <w:rsid w:val="62E0F9EA"/>
    <w:rsid w:val="6336822A"/>
    <w:rsid w:val="639F078C"/>
    <w:rsid w:val="63AA3D03"/>
    <w:rsid w:val="63AB6995"/>
    <w:rsid w:val="63C7B84E"/>
    <w:rsid w:val="640D236B"/>
    <w:rsid w:val="641E6D96"/>
    <w:rsid w:val="64336ABF"/>
    <w:rsid w:val="64699B53"/>
    <w:rsid w:val="646C8156"/>
    <w:rsid w:val="64BDC615"/>
    <w:rsid w:val="64D4AE20"/>
    <w:rsid w:val="64D7C3D6"/>
    <w:rsid w:val="64FE478A"/>
    <w:rsid w:val="653C1EC7"/>
    <w:rsid w:val="65468A34"/>
    <w:rsid w:val="654A578E"/>
    <w:rsid w:val="6582978A"/>
    <w:rsid w:val="6590579C"/>
    <w:rsid w:val="659C909C"/>
    <w:rsid w:val="65E3B5F2"/>
    <w:rsid w:val="66031D0E"/>
    <w:rsid w:val="661A0932"/>
    <w:rsid w:val="662B16EE"/>
    <w:rsid w:val="662B7CE7"/>
    <w:rsid w:val="66396AB5"/>
    <w:rsid w:val="66B78CDF"/>
    <w:rsid w:val="66CD5922"/>
    <w:rsid w:val="66F48952"/>
    <w:rsid w:val="6703337E"/>
    <w:rsid w:val="6751A727"/>
    <w:rsid w:val="6762C558"/>
    <w:rsid w:val="677CBA4F"/>
    <w:rsid w:val="67937B66"/>
    <w:rsid w:val="67B8B9B5"/>
    <w:rsid w:val="67BF214C"/>
    <w:rsid w:val="67D08986"/>
    <w:rsid w:val="681AA8BA"/>
    <w:rsid w:val="68D0A54D"/>
    <w:rsid w:val="69962FCE"/>
    <w:rsid w:val="69B25D20"/>
    <w:rsid w:val="69FB573C"/>
    <w:rsid w:val="6A2B45C1"/>
    <w:rsid w:val="6A3F19AC"/>
    <w:rsid w:val="6AAA9485"/>
    <w:rsid w:val="6AD66DCB"/>
    <w:rsid w:val="6B49A675"/>
    <w:rsid w:val="6BB848CA"/>
    <w:rsid w:val="6BF8E92E"/>
    <w:rsid w:val="6C260E18"/>
    <w:rsid w:val="6C382C77"/>
    <w:rsid w:val="6CD42832"/>
    <w:rsid w:val="6D31EF32"/>
    <w:rsid w:val="6D3BD39B"/>
    <w:rsid w:val="6D3D13E0"/>
    <w:rsid w:val="6D4ECDA7"/>
    <w:rsid w:val="6DB66BBB"/>
    <w:rsid w:val="6DB8DC69"/>
    <w:rsid w:val="6DBFE5E2"/>
    <w:rsid w:val="6E1C02DD"/>
    <w:rsid w:val="6E883A01"/>
    <w:rsid w:val="6EE12FE3"/>
    <w:rsid w:val="6F0E7CBF"/>
    <w:rsid w:val="6F2E6FF4"/>
    <w:rsid w:val="6F685621"/>
    <w:rsid w:val="6F92269E"/>
    <w:rsid w:val="7002F905"/>
    <w:rsid w:val="70069C42"/>
    <w:rsid w:val="706F1323"/>
    <w:rsid w:val="7089E194"/>
    <w:rsid w:val="70E441B0"/>
    <w:rsid w:val="71159BCB"/>
    <w:rsid w:val="716C1D64"/>
    <w:rsid w:val="716DE8F0"/>
    <w:rsid w:val="71763A1A"/>
    <w:rsid w:val="71F59984"/>
    <w:rsid w:val="7214A937"/>
    <w:rsid w:val="722CCA10"/>
    <w:rsid w:val="723661E2"/>
    <w:rsid w:val="72577269"/>
    <w:rsid w:val="725AC5DC"/>
    <w:rsid w:val="72FC57A8"/>
    <w:rsid w:val="72FC71B0"/>
    <w:rsid w:val="7306587D"/>
    <w:rsid w:val="7314B57C"/>
    <w:rsid w:val="731C538B"/>
    <w:rsid w:val="7331A717"/>
    <w:rsid w:val="736669E6"/>
    <w:rsid w:val="738FB9D1"/>
    <w:rsid w:val="73FB8E9E"/>
    <w:rsid w:val="7426387E"/>
    <w:rsid w:val="745987C9"/>
    <w:rsid w:val="746360FF"/>
    <w:rsid w:val="749D6014"/>
    <w:rsid w:val="74D19715"/>
    <w:rsid w:val="74D68DC7"/>
    <w:rsid w:val="74E9B4AF"/>
    <w:rsid w:val="74FF640B"/>
    <w:rsid w:val="75614E0F"/>
    <w:rsid w:val="75B1CE6B"/>
    <w:rsid w:val="76131653"/>
    <w:rsid w:val="762E19A6"/>
    <w:rsid w:val="76462BE2"/>
    <w:rsid w:val="7681AF25"/>
    <w:rsid w:val="76FEC164"/>
    <w:rsid w:val="76FF27F8"/>
    <w:rsid w:val="773B07C7"/>
    <w:rsid w:val="774D6E24"/>
    <w:rsid w:val="77C4BD1A"/>
    <w:rsid w:val="788EED21"/>
    <w:rsid w:val="78911745"/>
    <w:rsid w:val="78A6EFD5"/>
    <w:rsid w:val="78AD90CA"/>
    <w:rsid w:val="78CFBC31"/>
    <w:rsid w:val="78D458D5"/>
    <w:rsid w:val="78E86FF2"/>
    <w:rsid w:val="78FE7B79"/>
    <w:rsid w:val="790C1232"/>
    <w:rsid w:val="7979C4D9"/>
    <w:rsid w:val="797C6F1C"/>
    <w:rsid w:val="79853E8A"/>
    <w:rsid w:val="7988FCDB"/>
    <w:rsid w:val="79B40A9D"/>
    <w:rsid w:val="79C97604"/>
    <w:rsid w:val="79CDEE57"/>
    <w:rsid w:val="7A318D99"/>
    <w:rsid w:val="7A60E508"/>
    <w:rsid w:val="7A9BED0F"/>
    <w:rsid w:val="7B29BE38"/>
    <w:rsid w:val="7B415255"/>
    <w:rsid w:val="7B734558"/>
    <w:rsid w:val="7B77F165"/>
    <w:rsid w:val="7BB9E510"/>
    <w:rsid w:val="7BCA6F39"/>
    <w:rsid w:val="7BEB1AB4"/>
    <w:rsid w:val="7C38C02B"/>
    <w:rsid w:val="7CD4B096"/>
    <w:rsid w:val="7D8705EA"/>
    <w:rsid w:val="7D9050C0"/>
    <w:rsid w:val="7E302BAB"/>
    <w:rsid w:val="7E33504C"/>
    <w:rsid w:val="7E7EC4E6"/>
    <w:rsid w:val="7EC3368B"/>
    <w:rsid w:val="7EC4C3B7"/>
    <w:rsid w:val="7ECEF2B5"/>
    <w:rsid w:val="7EE03426"/>
    <w:rsid w:val="7F868BB6"/>
    <w:rsid w:val="7F8C2A13"/>
    <w:rsid w:val="7FFE14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nhideWhenUsed="0" w:uiPriority="9" w:semiHidden="0" w:name="heading 3"/>
    <w:lsdException w:qFormat="1" w:unhideWhenUsed="0" w:uiPriority="9"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9"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99"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iPriority="99"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uiPriority="99" w:name="envelope return"/>
    <w:lsdException w:qFormat="1" w:unhideWhenUsed="0" w:uiPriority="0" w:semiHidden="0" w:name="footnote reference"/>
    <w:lsdException w:qFormat="1" w:uiPriority="0" w:semiHidden="0" w:name="annotation reference"/>
    <w:lsdException w:uiPriority="99"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iPriority="99" w:name="List"/>
    <w:lsdException w:qFormat="1" w:unhideWhenUsed="0" w:uiPriority="0" w:semiHidden="0" w:name="List Bullet"/>
    <w:lsdException w:qFormat="1" w:unhideWhenUsed="0" w:uiPriority="0" w:semiHidden="0" w:name="List Number"/>
    <w:lsdException w:qFormat="1" w:uiPriority="99" w:name="List 2"/>
    <w:lsdException w:qFormat="1" w:unhideWhenUsed="0" w:uiPriority="0" w:semiHidden="0" w:name="List 3"/>
    <w:lsdException w:uiPriority="99" w:name="List 4"/>
    <w:lsdException w:uiPriority="99"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10" w:semiHidden="0" w:name="Title"/>
    <w:lsdException w:uiPriority="99"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99" w:name="Note Heading"/>
    <w:lsdException w:qFormat="1" w:unhideWhenUsed="0" w:uiPriority="0" w:semiHidden="0" w:name="Body Text 2"/>
    <w:lsdException w:uiPriority="99" w:name="Body Text 3"/>
    <w:lsdException w:qFormat="1" w:unhideWhenUsed="0" w:uiPriority="0" w:semiHidden="0" w:name="Body Text Indent 2"/>
    <w:lsdException w:uiPriority="99" w:name="Body Text Indent 3"/>
    <w:lsdException w:qFormat="1" w:unhideWhenUsed="0" w:uiPriority="0" w:semiHidden="0"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39"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EastAsia" w:cstheme="minorBidi"/>
      <w:sz w:val="22"/>
      <w:szCs w:val="22"/>
      <w:lang w:val="en-US" w:eastAsia="en-US" w:bidi="ar-SA"/>
    </w:rPr>
  </w:style>
  <w:style w:type="paragraph" w:styleId="3">
    <w:name w:val="heading 1"/>
    <w:basedOn w:val="1"/>
    <w:next w:val="1"/>
    <w:link w:val="82"/>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4">
    <w:name w:val="heading 2"/>
    <w:basedOn w:val="3"/>
    <w:next w:val="1"/>
    <w:link w:val="84"/>
    <w:autoRedefine/>
    <w:unhideWhenUsed/>
    <w:qFormat/>
    <w:uiPriority w:val="9"/>
    <w:pPr>
      <w:numPr>
        <w:ilvl w:val="1"/>
        <w:numId w:val="1"/>
      </w:numPr>
      <w:spacing w:after="120" w:afterLines="50"/>
      <w:jc w:val="both"/>
      <w:outlineLvl w:val="1"/>
    </w:pPr>
    <w:rPr>
      <w:rFonts w:ascii="Times New Roman" w:hAnsi="Times New Roman" w:cs="Times New Roman"/>
      <w:b/>
      <w:bCs/>
      <w:iCs/>
      <w:sz w:val="21"/>
      <w:szCs w:val="20"/>
      <w:lang w:val="en-GB" w:eastAsia="zh-CN"/>
    </w:rPr>
  </w:style>
  <w:style w:type="paragraph" w:styleId="5">
    <w:name w:val="heading 3"/>
    <w:basedOn w:val="1"/>
    <w:next w:val="1"/>
    <w:link w:val="108"/>
    <w:autoRedefine/>
    <w:qFormat/>
    <w:uiPriority w:val="9"/>
    <w:pPr>
      <w:keepNext/>
      <w:spacing w:before="100" w:beforeAutospacing="1" w:after="100" w:afterAutospacing="1" w:line="240" w:lineRule="auto"/>
      <w:ind w:left="6957" w:hanging="720"/>
      <w:outlineLvl w:val="2"/>
    </w:pPr>
    <w:rPr>
      <w:rFonts w:ascii="Arial" w:hAnsi="Arial" w:eastAsia="Arial" w:cs="Arial"/>
      <w:b/>
      <w:sz w:val="21"/>
      <w:szCs w:val="20"/>
      <w:lang w:val="en-GB" w:eastAsia="zh-CN"/>
    </w:rPr>
  </w:style>
  <w:style w:type="paragraph" w:styleId="6">
    <w:name w:val="heading 4"/>
    <w:basedOn w:val="1"/>
    <w:next w:val="1"/>
    <w:link w:val="109"/>
    <w:autoRedefine/>
    <w:qFormat/>
    <w:uiPriority w:val="9"/>
    <w:pPr>
      <w:keepNext/>
      <w:spacing w:before="100" w:beforeAutospacing="1" w:after="100" w:afterAutospacing="1" w:line="240" w:lineRule="auto"/>
      <w:ind w:left="1080" w:right="180" w:rightChars="100" w:hanging="1080"/>
      <w:contextualSpacing/>
      <w:outlineLvl w:val="3"/>
    </w:pPr>
    <w:rPr>
      <w:rFonts w:ascii="Times New Roman" w:hAnsi="Times New Roman" w:eastAsia="Arial" w:cs="Times New Roman"/>
      <w:b/>
      <w:sz w:val="21"/>
      <w:szCs w:val="20"/>
      <w:lang w:val="en-GB" w:eastAsia="zh-CN"/>
    </w:rPr>
  </w:style>
  <w:style w:type="paragraph" w:styleId="7">
    <w:name w:val="heading 5"/>
    <w:basedOn w:val="1"/>
    <w:next w:val="1"/>
    <w:link w:val="110"/>
    <w:qFormat/>
    <w:uiPriority w:val="0"/>
    <w:pPr>
      <w:spacing w:before="240" w:beforeAutospacing="1" w:after="60" w:line="240" w:lineRule="auto"/>
      <w:contextualSpacing/>
      <w:outlineLvl w:val="4"/>
    </w:pPr>
    <w:rPr>
      <w:rFonts w:ascii="Times New Roman" w:hAnsi="Times New Roman" w:eastAsia="Arial" w:cs="Times New Roman"/>
      <w:b/>
      <w:sz w:val="21"/>
      <w:szCs w:val="20"/>
      <w:lang w:val="en-GB" w:eastAsia="zh-CN"/>
    </w:rPr>
  </w:style>
  <w:style w:type="paragraph" w:styleId="8">
    <w:name w:val="heading 6"/>
    <w:basedOn w:val="1"/>
    <w:next w:val="1"/>
    <w:link w:val="111"/>
    <w:qFormat/>
    <w:uiPriority w:val="0"/>
    <w:pPr>
      <w:spacing w:before="240" w:beforeAutospacing="1" w:after="60" w:line="240" w:lineRule="auto"/>
      <w:contextualSpacing/>
      <w:outlineLvl w:val="5"/>
    </w:pPr>
    <w:rPr>
      <w:rFonts w:ascii="Times New Roman" w:hAnsi="Times New Roman" w:eastAsia="Arial" w:cs="Times New Roman"/>
      <w:i/>
      <w:szCs w:val="20"/>
      <w:lang w:val="en-GB" w:eastAsia="zh-CN"/>
    </w:rPr>
  </w:style>
  <w:style w:type="paragraph" w:styleId="9">
    <w:name w:val="heading 7"/>
    <w:basedOn w:val="1"/>
    <w:next w:val="1"/>
    <w:link w:val="112"/>
    <w:qFormat/>
    <w:uiPriority w:val="0"/>
    <w:pPr>
      <w:spacing w:before="240" w:beforeAutospacing="1" w:after="60" w:line="240" w:lineRule="auto"/>
      <w:contextualSpacing/>
      <w:outlineLvl w:val="6"/>
    </w:pPr>
    <w:rPr>
      <w:rFonts w:ascii="Times New Roman" w:hAnsi="Times New Roman" w:eastAsia="Arial" w:cs="Times New Roman"/>
      <w:sz w:val="20"/>
      <w:szCs w:val="20"/>
      <w:lang w:val="en-GB" w:eastAsia="zh-CN"/>
    </w:rPr>
  </w:style>
  <w:style w:type="paragraph" w:styleId="10">
    <w:name w:val="heading 8"/>
    <w:basedOn w:val="1"/>
    <w:next w:val="1"/>
    <w:link w:val="113"/>
    <w:qFormat/>
    <w:uiPriority w:val="9"/>
    <w:pPr>
      <w:spacing w:before="240" w:beforeAutospacing="1" w:after="60" w:line="240" w:lineRule="auto"/>
      <w:contextualSpacing/>
      <w:outlineLvl w:val="7"/>
    </w:pPr>
    <w:rPr>
      <w:rFonts w:ascii="Times New Roman" w:hAnsi="Times New Roman" w:eastAsia="Arial" w:cs="Times New Roman"/>
      <w:i/>
      <w:sz w:val="20"/>
      <w:szCs w:val="20"/>
      <w:lang w:val="en-GB" w:eastAsia="zh-CN"/>
    </w:rPr>
  </w:style>
  <w:style w:type="paragraph" w:styleId="11">
    <w:name w:val="heading 9"/>
    <w:basedOn w:val="1"/>
    <w:next w:val="1"/>
    <w:link w:val="114"/>
    <w:qFormat/>
    <w:uiPriority w:val="0"/>
    <w:pPr>
      <w:spacing w:before="240" w:beforeAutospacing="1" w:after="60" w:line="240" w:lineRule="auto"/>
      <w:contextualSpacing/>
      <w:outlineLvl w:val="8"/>
    </w:pPr>
    <w:rPr>
      <w:rFonts w:ascii="Times New Roman" w:hAnsi="Times New Roman" w:eastAsia="Arial" w:cs="Times New Roman"/>
      <w:b/>
      <w:i/>
      <w:sz w:val="18"/>
      <w:szCs w:val="20"/>
      <w:lang w:val="en-GB" w:eastAsia="zh-CN"/>
    </w:rPr>
  </w:style>
  <w:style w:type="character" w:default="1" w:styleId="71">
    <w:name w:val="Default Paragraph Font"/>
    <w:semiHidden/>
    <w:unhideWhenUsed/>
    <w:qFormat/>
    <w:uiPriority w:val="1"/>
  </w:style>
  <w:style w:type="table" w:default="1" w:styleId="69">
    <w:name w:val="Normal Table"/>
    <w:semiHidden/>
    <w:unhideWhenUsed/>
    <w:qFormat/>
    <w:uiPriority w:val="99"/>
    <w:tblPr>
      <w:tblCellMar>
        <w:top w:w="0" w:type="dxa"/>
        <w:left w:w="108" w:type="dxa"/>
        <w:bottom w:w="0" w:type="dxa"/>
        <w:right w:w="108" w:type="dxa"/>
      </w:tblCellMar>
    </w:tblPr>
  </w:style>
  <w:style w:type="paragraph" w:styleId="2">
    <w:name w:val="macro"/>
    <w:link w:val="130"/>
    <w:qFormat/>
    <w:uiPriority w:val="0"/>
    <w:pPr>
      <w:tabs>
        <w:tab w:val="left" w:pos="480"/>
        <w:tab w:val="left" w:pos="960"/>
        <w:tab w:val="left" w:pos="1440"/>
        <w:tab w:val="left" w:pos="1920"/>
        <w:tab w:val="left" w:pos="2400"/>
        <w:tab w:val="left" w:pos="2880"/>
        <w:tab w:val="left" w:pos="3360"/>
        <w:tab w:val="left" w:pos="3840"/>
        <w:tab w:val="left" w:pos="4320"/>
      </w:tabs>
    </w:pPr>
    <w:rPr>
      <w:rFonts w:ascii="Times New Roman" w:hAnsi="Times New Roman" w:eastAsia="Times New Roman" w:cs="Times New Roman"/>
      <w:sz w:val="18"/>
      <w:lang w:val="en-US" w:eastAsia="en-US" w:bidi="ar-SA"/>
    </w:rPr>
  </w:style>
  <w:style w:type="paragraph" w:styleId="12">
    <w:name w:val="List 3"/>
    <w:basedOn w:val="1"/>
    <w:qFormat/>
    <w:uiPriority w:val="0"/>
    <w:pPr>
      <w:spacing w:before="100" w:beforeAutospacing="1" w:after="0" w:line="240" w:lineRule="auto"/>
      <w:ind w:left="849" w:hanging="283"/>
      <w:contextualSpacing/>
    </w:pPr>
    <w:rPr>
      <w:rFonts w:ascii="Times New Roman" w:hAnsi="Times New Roman" w:eastAsia="Arial" w:cs="Times New Roman"/>
      <w:sz w:val="18"/>
      <w:szCs w:val="20"/>
      <w:lang w:val="en-GB" w:eastAsia="zh-CN"/>
    </w:rPr>
  </w:style>
  <w:style w:type="paragraph" w:styleId="13">
    <w:name w:val="toc 7"/>
    <w:basedOn w:val="1"/>
    <w:next w:val="14"/>
    <w:qFormat/>
    <w:uiPriority w:val="0"/>
    <w:pPr>
      <w:keepLines/>
      <w:tabs>
        <w:tab w:val="right" w:leader="dot" w:pos="9288"/>
      </w:tabs>
      <w:spacing w:before="100" w:beforeAutospacing="1" w:after="0" w:line="240" w:lineRule="auto"/>
      <w:ind w:left="5040" w:right="720" w:hanging="720"/>
      <w:contextualSpacing/>
    </w:pPr>
    <w:rPr>
      <w:rFonts w:ascii="Times New Roman" w:hAnsi="Times New Roman" w:eastAsia="Arial" w:cs="Times New Roman"/>
      <w:sz w:val="18"/>
      <w:szCs w:val="20"/>
      <w:lang w:val="en-GB" w:eastAsia="zh-CN"/>
    </w:rPr>
  </w:style>
  <w:style w:type="paragraph" w:styleId="14">
    <w:name w:val="toc 8"/>
    <w:basedOn w:val="1"/>
    <w:next w:val="15"/>
    <w:qFormat/>
    <w:uiPriority w:val="0"/>
    <w:pPr>
      <w:keepLines/>
      <w:tabs>
        <w:tab w:val="right" w:leader="dot" w:pos="9288"/>
      </w:tabs>
      <w:spacing w:before="100" w:beforeAutospacing="1" w:after="0" w:line="240" w:lineRule="auto"/>
      <w:ind w:left="5760" w:right="720" w:hanging="720"/>
      <w:contextualSpacing/>
    </w:pPr>
    <w:rPr>
      <w:rFonts w:ascii="Times New Roman" w:hAnsi="Times New Roman" w:eastAsia="Arial" w:cs="Times New Roman"/>
      <w:sz w:val="18"/>
      <w:szCs w:val="20"/>
      <w:lang w:val="en-GB" w:eastAsia="zh-CN"/>
    </w:rPr>
  </w:style>
  <w:style w:type="paragraph" w:styleId="15">
    <w:name w:val="toc 9"/>
    <w:basedOn w:val="1"/>
    <w:qFormat/>
    <w:uiPriority w:val="0"/>
    <w:pPr>
      <w:keepLines/>
      <w:tabs>
        <w:tab w:val="right" w:leader="dot" w:pos="9288"/>
      </w:tabs>
      <w:spacing w:before="100" w:beforeAutospacing="1" w:after="0" w:line="240" w:lineRule="auto"/>
      <w:ind w:left="6480" w:right="720" w:hanging="720"/>
      <w:contextualSpacing/>
    </w:pPr>
    <w:rPr>
      <w:rFonts w:ascii="Times New Roman" w:hAnsi="Times New Roman" w:eastAsia="Arial" w:cs="Times New Roman"/>
      <w:sz w:val="18"/>
      <w:szCs w:val="20"/>
      <w:lang w:val="en-GB" w:eastAsia="zh-CN"/>
    </w:rPr>
  </w:style>
  <w:style w:type="paragraph" w:styleId="16">
    <w:name w:val="List Number 2"/>
    <w:basedOn w:val="1"/>
    <w:qFormat/>
    <w:uiPriority w:val="0"/>
    <w:pPr>
      <w:numPr>
        <w:ilvl w:val="0"/>
        <w:numId w:val="2"/>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17">
    <w:name w:val="table of authorities"/>
    <w:basedOn w:val="1"/>
    <w:next w:val="1"/>
    <w:qFormat/>
    <w:uiPriority w:val="0"/>
    <w:pPr>
      <w:widowControl w:val="0"/>
      <w:tabs>
        <w:tab w:val="right" w:leader="dot" w:pos="9216"/>
      </w:tabs>
      <w:spacing w:before="100" w:beforeAutospacing="1" w:after="120" w:line="240" w:lineRule="exact"/>
      <w:ind w:left="360" w:right="1440" w:hanging="360"/>
      <w:contextualSpacing/>
    </w:pPr>
    <w:rPr>
      <w:rFonts w:ascii="Times New Roman" w:hAnsi="Times New Roman" w:eastAsia="Arial" w:cs="Times New Roman"/>
      <w:sz w:val="18"/>
      <w:szCs w:val="20"/>
      <w:lang w:val="en-GB" w:eastAsia="zh-CN"/>
    </w:rPr>
  </w:style>
  <w:style w:type="paragraph" w:styleId="18">
    <w:name w:val="List Bullet 4"/>
    <w:basedOn w:val="1"/>
    <w:qFormat/>
    <w:uiPriority w:val="0"/>
    <w:pPr>
      <w:numPr>
        <w:ilvl w:val="0"/>
        <w:numId w:val="3"/>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19">
    <w:name w:val="index 8"/>
    <w:basedOn w:val="1"/>
    <w:next w:val="1"/>
    <w:qFormat/>
    <w:uiPriority w:val="0"/>
    <w:pPr>
      <w:spacing w:before="100" w:beforeAutospacing="1" w:after="0" w:line="240" w:lineRule="auto"/>
      <w:ind w:left="1920" w:hanging="240"/>
      <w:contextualSpacing/>
    </w:pPr>
    <w:rPr>
      <w:rFonts w:ascii="Times New Roman" w:hAnsi="Times New Roman" w:eastAsia="Arial" w:cs="Times New Roman"/>
      <w:sz w:val="18"/>
      <w:szCs w:val="20"/>
      <w:lang w:val="en-GB" w:eastAsia="zh-CN"/>
    </w:rPr>
  </w:style>
  <w:style w:type="paragraph" w:styleId="20">
    <w:name w:val="List Number"/>
    <w:basedOn w:val="1"/>
    <w:qFormat/>
    <w:uiPriority w:val="0"/>
    <w:pPr>
      <w:numPr>
        <w:ilvl w:val="0"/>
        <w:numId w:val="4"/>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21">
    <w:name w:val="caption"/>
    <w:basedOn w:val="1"/>
    <w:next w:val="1"/>
    <w:link w:val="141"/>
    <w:qFormat/>
    <w:uiPriority w:val="0"/>
    <w:pPr>
      <w:spacing w:before="120" w:beforeAutospacing="1" w:after="120" w:line="240" w:lineRule="auto"/>
      <w:contextualSpacing/>
    </w:pPr>
    <w:rPr>
      <w:rFonts w:ascii="Times New Roman" w:hAnsi="Times New Roman" w:eastAsia="Arial" w:cs="Times New Roman"/>
      <w:b/>
      <w:bCs/>
      <w:sz w:val="20"/>
      <w:szCs w:val="20"/>
      <w:lang w:val="en-GB" w:eastAsia="zh-CN"/>
    </w:rPr>
  </w:style>
  <w:style w:type="paragraph" w:styleId="22">
    <w:name w:val="index 5"/>
    <w:basedOn w:val="1"/>
    <w:next w:val="1"/>
    <w:qFormat/>
    <w:uiPriority w:val="0"/>
    <w:pPr>
      <w:spacing w:before="100" w:beforeAutospacing="1" w:after="0" w:line="240" w:lineRule="auto"/>
      <w:ind w:left="1200" w:hanging="240"/>
      <w:contextualSpacing/>
    </w:pPr>
    <w:rPr>
      <w:rFonts w:ascii="Times New Roman" w:hAnsi="Times New Roman" w:eastAsia="Arial" w:cs="Times New Roman"/>
      <w:sz w:val="18"/>
      <w:szCs w:val="20"/>
      <w:lang w:val="en-GB" w:eastAsia="zh-CN"/>
    </w:rPr>
  </w:style>
  <w:style w:type="paragraph" w:styleId="23">
    <w:name w:val="List Bullet"/>
    <w:basedOn w:val="1"/>
    <w:qFormat/>
    <w:uiPriority w:val="0"/>
    <w:pPr>
      <w:numPr>
        <w:ilvl w:val="0"/>
        <w:numId w:val="5"/>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24">
    <w:name w:val="envelope address"/>
    <w:basedOn w:val="1"/>
    <w:qFormat/>
    <w:uiPriority w:val="0"/>
    <w:pPr>
      <w:framePr w:w="5760" w:h="2160" w:hRule="exact" w:wrap="around" w:vAnchor="page" w:hAnchor="page" w:x="6481" w:y="3068"/>
      <w:spacing w:before="100" w:beforeAutospacing="1" w:after="0" w:line="240" w:lineRule="auto"/>
      <w:contextualSpacing/>
    </w:pPr>
    <w:rPr>
      <w:rFonts w:ascii="Times New Roman" w:hAnsi="Times New Roman" w:eastAsia="Arial" w:cs="Times New Roman"/>
      <w:sz w:val="18"/>
      <w:szCs w:val="20"/>
      <w:lang w:val="en-GB" w:eastAsia="zh-CN"/>
    </w:rPr>
  </w:style>
  <w:style w:type="paragraph" w:styleId="25">
    <w:name w:val="Document Map"/>
    <w:basedOn w:val="1"/>
    <w:link w:val="134"/>
    <w:qFormat/>
    <w:uiPriority w:val="0"/>
    <w:pPr>
      <w:shd w:val="clear" w:color="auto" w:fill="000080"/>
      <w:spacing w:before="100" w:beforeAutospacing="1" w:after="0" w:line="240" w:lineRule="auto"/>
      <w:contextualSpacing/>
    </w:pPr>
    <w:rPr>
      <w:rFonts w:ascii="Tahoma" w:hAnsi="Tahoma" w:eastAsia="Arial" w:cs="Tahoma"/>
      <w:sz w:val="18"/>
      <w:szCs w:val="20"/>
      <w:lang w:val="en-GB" w:eastAsia="zh-CN"/>
    </w:rPr>
  </w:style>
  <w:style w:type="paragraph" w:styleId="26">
    <w:name w:val="toa heading"/>
    <w:basedOn w:val="1"/>
    <w:next w:val="17"/>
    <w:qFormat/>
    <w:uiPriority w:val="0"/>
    <w:pPr>
      <w:keepNext/>
      <w:widowControl w:val="0"/>
      <w:spacing w:before="120" w:beforeAutospacing="1" w:after="120" w:line="240" w:lineRule="exact"/>
      <w:contextualSpacing/>
      <w:jc w:val="center"/>
    </w:pPr>
    <w:rPr>
      <w:rFonts w:ascii="Times New Roman" w:hAnsi="Times New Roman" w:eastAsia="Arial" w:cs="Times New Roman"/>
      <w:b/>
      <w:caps/>
      <w:sz w:val="18"/>
      <w:szCs w:val="20"/>
      <w:lang w:val="en-GB" w:eastAsia="zh-CN"/>
    </w:rPr>
  </w:style>
  <w:style w:type="paragraph" w:styleId="27">
    <w:name w:val="annotation text"/>
    <w:basedOn w:val="1"/>
    <w:link w:val="103"/>
    <w:unhideWhenUsed/>
    <w:qFormat/>
    <w:uiPriority w:val="0"/>
  </w:style>
  <w:style w:type="paragraph" w:styleId="28">
    <w:name w:val="index 6"/>
    <w:basedOn w:val="1"/>
    <w:next w:val="1"/>
    <w:qFormat/>
    <w:uiPriority w:val="0"/>
    <w:pPr>
      <w:spacing w:before="100" w:beforeAutospacing="1" w:after="0" w:line="240" w:lineRule="auto"/>
      <w:ind w:left="1440" w:hanging="240"/>
      <w:contextualSpacing/>
    </w:pPr>
    <w:rPr>
      <w:rFonts w:ascii="Times New Roman" w:hAnsi="Times New Roman" w:eastAsia="Arial" w:cs="Times New Roman"/>
      <w:sz w:val="18"/>
      <w:szCs w:val="20"/>
      <w:lang w:val="en-GB" w:eastAsia="zh-CN"/>
    </w:rPr>
  </w:style>
  <w:style w:type="paragraph" w:styleId="29">
    <w:name w:val="List Bullet 3"/>
    <w:basedOn w:val="1"/>
    <w:qFormat/>
    <w:uiPriority w:val="0"/>
    <w:pPr>
      <w:numPr>
        <w:ilvl w:val="0"/>
        <w:numId w:val="6"/>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30">
    <w:name w:val="Body Text"/>
    <w:basedOn w:val="1"/>
    <w:link w:val="93"/>
    <w:qFormat/>
    <w:uiPriority w:val="0"/>
    <w:pPr>
      <w:widowControl w:val="0"/>
      <w:spacing w:after="0" w:line="240" w:lineRule="auto"/>
      <w:jc w:val="both"/>
    </w:pPr>
    <w:rPr>
      <w:rFonts w:ascii="Times New Roman" w:hAnsi="Times New Roman"/>
      <w:color w:val="0000FF"/>
      <w:kern w:val="2"/>
      <w:sz w:val="21"/>
    </w:rPr>
  </w:style>
  <w:style w:type="paragraph" w:styleId="31">
    <w:name w:val="Body Text Indent"/>
    <w:basedOn w:val="1"/>
    <w:next w:val="30"/>
    <w:link w:val="119"/>
    <w:autoRedefine/>
    <w:qFormat/>
    <w:uiPriority w:val="0"/>
    <w:pPr>
      <w:spacing w:before="100" w:beforeAutospacing="1" w:after="240" w:line="240" w:lineRule="auto"/>
      <w:ind w:left="1440"/>
      <w:contextualSpacing/>
    </w:pPr>
    <w:rPr>
      <w:rFonts w:ascii="Times New Roman" w:hAnsi="Times New Roman" w:eastAsia="Arial" w:cs="Times New Roman"/>
      <w:sz w:val="18"/>
      <w:szCs w:val="20"/>
      <w:lang w:val="en-GB" w:eastAsia="zh-CN"/>
    </w:rPr>
  </w:style>
  <w:style w:type="paragraph" w:styleId="32">
    <w:name w:val="List Number 3"/>
    <w:basedOn w:val="1"/>
    <w:qFormat/>
    <w:uiPriority w:val="0"/>
    <w:pPr>
      <w:numPr>
        <w:ilvl w:val="0"/>
        <w:numId w:val="7"/>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33">
    <w:name w:val="List 2"/>
    <w:basedOn w:val="1"/>
    <w:semiHidden/>
    <w:unhideWhenUsed/>
    <w:qFormat/>
    <w:uiPriority w:val="99"/>
    <w:pPr>
      <w:ind w:left="100" w:leftChars="200" w:hanging="200" w:hangingChars="200"/>
      <w:contextualSpacing/>
    </w:pPr>
  </w:style>
  <w:style w:type="paragraph" w:styleId="34">
    <w:name w:val="Block Text"/>
    <w:basedOn w:val="1"/>
    <w:qFormat/>
    <w:uiPriority w:val="0"/>
    <w:pPr>
      <w:spacing w:before="100" w:beforeAutospacing="1" w:after="120" w:line="240" w:lineRule="auto"/>
      <w:ind w:left="1440" w:right="1440"/>
      <w:contextualSpacing/>
    </w:pPr>
    <w:rPr>
      <w:rFonts w:ascii="Times New Roman" w:hAnsi="Times New Roman" w:eastAsia="Arial" w:cs="Times New Roman"/>
      <w:sz w:val="18"/>
      <w:szCs w:val="20"/>
      <w:lang w:val="en-GB" w:eastAsia="zh-CN"/>
    </w:rPr>
  </w:style>
  <w:style w:type="paragraph" w:styleId="35">
    <w:name w:val="List Bullet 2"/>
    <w:basedOn w:val="1"/>
    <w:qFormat/>
    <w:uiPriority w:val="0"/>
    <w:pPr>
      <w:numPr>
        <w:ilvl w:val="0"/>
        <w:numId w:val="8"/>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36">
    <w:name w:val="index 4"/>
    <w:basedOn w:val="1"/>
    <w:next w:val="1"/>
    <w:qFormat/>
    <w:uiPriority w:val="0"/>
    <w:pPr>
      <w:spacing w:before="100" w:beforeAutospacing="1" w:after="0" w:line="240" w:lineRule="auto"/>
      <w:ind w:left="960" w:hanging="240"/>
      <w:contextualSpacing/>
    </w:pPr>
    <w:rPr>
      <w:rFonts w:ascii="Times New Roman" w:hAnsi="Times New Roman" w:eastAsia="Arial" w:cs="Times New Roman"/>
      <w:sz w:val="18"/>
      <w:szCs w:val="20"/>
      <w:lang w:val="en-GB" w:eastAsia="zh-CN"/>
    </w:rPr>
  </w:style>
  <w:style w:type="paragraph" w:styleId="37">
    <w:name w:val="toc 5"/>
    <w:basedOn w:val="1"/>
    <w:next w:val="38"/>
    <w:qFormat/>
    <w:uiPriority w:val="0"/>
    <w:pPr>
      <w:keepLines/>
      <w:tabs>
        <w:tab w:val="right" w:leader="dot" w:pos="9288"/>
      </w:tabs>
      <w:spacing w:before="100" w:beforeAutospacing="1" w:after="0" w:line="240" w:lineRule="auto"/>
      <w:ind w:left="3600" w:right="720" w:hanging="720"/>
      <w:contextualSpacing/>
    </w:pPr>
    <w:rPr>
      <w:rFonts w:ascii="Times New Roman" w:hAnsi="Times New Roman" w:eastAsia="Arial" w:cs="Times New Roman"/>
      <w:sz w:val="18"/>
      <w:szCs w:val="20"/>
      <w:lang w:val="en-GB" w:eastAsia="zh-CN"/>
    </w:rPr>
  </w:style>
  <w:style w:type="paragraph" w:styleId="38">
    <w:name w:val="toc 6"/>
    <w:basedOn w:val="1"/>
    <w:next w:val="13"/>
    <w:qFormat/>
    <w:uiPriority w:val="0"/>
    <w:pPr>
      <w:keepLines/>
      <w:tabs>
        <w:tab w:val="right" w:leader="dot" w:pos="9288"/>
      </w:tabs>
      <w:spacing w:before="100" w:beforeAutospacing="1" w:after="0" w:line="240" w:lineRule="auto"/>
      <w:ind w:left="4320" w:right="720" w:hanging="720"/>
      <w:contextualSpacing/>
    </w:pPr>
    <w:rPr>
      <w:rFonts w:ascii="Times New Roman" w:hAnsi="Times New Roman" w:eastAsia="Arial" w:cs="Times New Roman"/>
      <w:sz w:val="18"/>
      <w:szCs w:val="20"/>
      <w:lang w:val="en-GB" w:eastAsia="zh-CN"/>
    </w:rPr>
  </w:style>
  <w:style w:type="paragraph" w:styleId="39">
    <w:name w:val="toc 3"/>
    <w:basedOn w:val="1"/>
    <w:next w:val="40"/>
    <w:qFormat/>
    <w:uiPriority w:val="0"/>
    <w:pPr>
      <w:keepLines/>
      <w:tabs>
        <w:tab w:val="right" w:leader="dot" w:pos="9288"/>
      </w:tabs>
      <w:spacing w:before="100" w:beforeAutospacing="1" w:after="0" w:line="240" w:lineRule="auto"/>
      <w:ind w:left="2160" w:right="720" w:hanging="720"/>
      <w:contextualSpacing/>
    </w:pPr>
    <w:rPr>
      <w:rFonts w:ascii="Times New Roman" w:hAnsi="Times New Roman" w:eastAsia="Arial" w:cs="Times New Roman"/>
      <w:sz w:val="18"/>
      <w:szCs w:val="20"/>
      <w:lang w:val="en-GB" w:eastAsia="zh-CN"/>
    </w:rPr>
  </w:style>
  <w:style w:type="paragraph" w:styleId="40">
    <w:name w:val="toc 4"/>
    <w:basedOn w:val="1"/>
    <w:next w:val="37"/>
    <w:qFormat/>
    <w:uiPriority w:val="0"/>
    <w:pPr>
      <w:keepLines/>
      <w:tabs>
        <w:tab w:val="right" w:leader="dot" w:pos="9288"/>
      </w:tabs>
      <w:spacing w:before="100" w:beforeAutospacing="1" w:after="0" w:line="240" w:lineRule="auto"/>
      <w:ind w:left="2880" w:right="720" w:hanging="720"/>
      <w:contextualSpacing/>
    </w:pPr>
    <w:rPr>
      <w:rFonts w:ascii="Times New Roman" w:hAnsi="Times New Roman" w:eastAsia="Arial" w:cs="Times New Roman"/>
      <w:sz w:val="18"/>
      <w:szCs w:val="20"/>
      <w:lang w:val="en-GB" w:eastAsia="zh-CN"/>
    </w:rPr>
  </w:style>
  <w:style w:type="paragraph" w:styleId="41">
    <w:name w:val="List Bullet 5"/>
    <w:basedOn w:val="1"/>
    <w:qFormat/>
    <w:uiPriority w:val="0"/>
    <w:pPr>
      <w:numPr>
        <w:ilvl w:val="0"/>
        <w:numId w:val="9"/>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42">
    <w:name w:val="List Number 4"/>
    <w:basedOn w:val="1"/>
    <w:qFormat/>
    <w:uiPriority w:val="0"/>
    <w:pPr>
      <w:numPr>
        <w:ilvl w:val="0"/>
        <w:numId w:val="10"/>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43">
    <w:name w:val="index 3"/>
    <w:basedOn w:val="1"/>
    <w:next w:val="1"/>
    <w:qFormat/>
    <w:uiPriority w:val="0"/>
    <w:pPr>
      <w:spacing w:before="100" w:beforeAutospacing="1" w:after="0" w:line="240" w:lineRule="auto"/>
      <w:ind w:left="720" w:hanging="240"/>
      <w:contextualSpacing/>
    </w:pPr>
    <w:rPr>
      <w:rFonts w:ascii="Times New Roman" w:hAnsi="Times New Roman" w:eastAsia="Arial" w:cs="Times New Roman"/>
      <w:sz w:val="18"/>
      <w:szCs w:val="20"/>
      <w:lang w:val="en-GB" w:eastAsia="zh-CN"/>
    </w:rPr>
  </w:style>
  <w:style w:type="paragraph" w:styleId="44">
    <w:name w:val="Date"/>
    <w:basedOn w:val="1"/>
    <w:next w:val="1"/>
    <w:link w:val="126"/>
    <w:qFormat/>
    <w:uiPriority w:val="0"/>
    <w:p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45">
    <w:name w:val="Body Text Indent 2"/>
    <w:basedOn w:val="1"/>
    <w:link w:val="123"/>
    <w:autoRedefine/>
    <w:qFormat/>
    <w:uiPriority w:val="0"/>
    <w:pPr>
      <w:spacing w:before="100" w:beforeAutospacing="1" w:after="240" w:line="480" w:lineRule="auto"/>
      <w:ind w:left="1440"/>
      <w:contextualSpacing/>
    </w:pPr>
    <w:rPr>
      <w:rFonts w:ascii="Times New Roman" w:hAnsi="Times New Roman" w:eastAsia="Arial" w:cs="Times New Roman"/>
      <w:sz w:val="18"/>
      <w:szCs w:val="20"/>
      <w:lang w:val="en-GB" w:eastAsia="zh-CN"/>
    </w:rPr>
  </w:style>
  <w:style w:type="paragraph" w:styleId="46">
    <w:name w:val="endnote text"/>
    <w:basedOn w:val="1"/>
    <w:link w:val="135"/>
    <w:qFormat/>
    <w:uiPriority w:val="0"/>
    <w:pPr>
      <w:spacing w:before="100" w:beforeAutospacing="1" w:after="0" w:line="240" w:lineRule="auto"/>
      <w:contextualSpacing/>
    </w:pPr>
    <w:rPr>
      <w:rFonts w:ascii="Times New Roman" w:hAnsi="Times New Roman" w:eastAsia="Arial" w:cs="Times New Roman"/>
      <w:sz w:val="20"/>
      <w:szCs w:val="20"/>
      <w:lang w:val="en-GB" w:eastAsia="zh-CN"/>
    </w:rPr>
  </w:style>
  <w:style w:type="paragraph" w:styleId="47">
    <w:name w:val="Balloon Text"/>
    <w:basedOn w:val="1"/>
    <w:link w:val="98"/>
    <w:unhideWhenUsed/>
    <w:qFormat/>
    <w:uiPriority w:val="0"/>
    <w:pPr>
      <w:spacing w:after="0" w:line="240" w:lineRule="auto"/>
    </w:pPr>
    <w:rPr>
      <w:sz w:val="18"/>
      <w:szCs w:val="18"/>
    </w:rPr>
  </w:style>
  <w:style w:type="paragraph" w:styleId="48">
    <w:name w:val="footer"/>
    <w:basedOn w:val="1"/>
    <w:link w:val="99"/>
    <w:unhideWhenUsed/>
    <w:qFormat/>
    <w:uiPriority w:val="99"/>
    <w:pPr>
      <w:tabs>
        <w:tab w:val="center" w:pos="4153"/>
        <w:tab w:val="right" w:pos="8306"/>
      </w:tabs>
      <w:snapToGrid w:val="0"/>
      <w:spacing w:line="240" w:lineRule="auto"/>
    </w:pPr>
    <w:rPr>
      <w:sz w:val="18"/>
      <w:szCs w:val="18"/>
    </w:rPr>
  </w:style>
  <w:style w:type="paragraph" w:styleId="49">
    <w:name w:val="header"/>
    <w:basedOn w:val="1"/>
    <w:link w:val="88"/>
    <w:qFormat/>
    <w:uiPriority w:val="99"/>
    <w:pPr>
      <w:tabs>
        <w:tab w:val="center" w:pos="4536"/>
        <w:tab w:val="right" w:pos="9072"/>
      </w:tabs>
      <w:spacing w:after="0" w:line="240" w:lineRule="auto"/>
    </w:pPr>
    <w:rPr>
      <w:rFonts w:ascii="Arial" w:hAnsi="Arial" w:eastAsia="MS Mincho"/>
      <w:b/>
      <w:szCs w:val="24"/>
    </w:rPr>
  </w:style>
  <w:style w:type="paragraph" w:styleId="50">
    <w:name w:val="Signature"/>
    <w:basedOn w:val="1"/>
    <w:next w:val="30"/>
    <w:link w:val="131"/>
    <w:qFormat/>
    <w:uiPriority w:val="0"/>
    <w:pPr>
      <w:keepLines/>
      <w:tabs>
        <w:tab w:val="right" w:leader="underscore" w:pos="8640"/>
      </w:tabs>
      <w:spacing w:before="100" w:beforeAutospacing="1" w:after="240" w:line="240" w:lineRule="auto"/>
      <w:ind w:left="4320"/>
      <w:contextualSpacing/>
    </w:pPr>
    <w:rPr>
      <w:rFonts w:ascii="Times New Roman" w:hAnsi="Times New Roman" w:eastAsia="Arial" w:cs="Times New Roman"/>
      <w:sz w:val="18"/>
      <w:szCs w:val="20"/>
      <w:lang w:val="en-GB" w:eastAsia="zh-CN"/>
    </w:rPr>
  </w:style>
  <w:style w:type="paragraph" w:styleId="51">
    <w:name w:val="toc 1"/>
    <w:basedOn w:val="1"/>
    <w:next w:val="52"/>
    <w:qFormat/>
    <w:uiPriority w:val="0"/>
    <w:pPr>
      <w:keepLines/>
      <w:tabs>
        <w:tab w:val="right" w:leader="dot" w:pos="9288"/>
      </w:tabs>
      <w:spacing w:before="100" w:beforeAutospacing="1" w:after="0" w:line="240" w:lineRule="auto"/>
      <w:ind w:left="720" w:right="720" w:hanging="720"/>
      <w:contextualSpacing/>
    </w:pPr>
    <w:rPr>
      <w:rFonts w:ascii="Times New Roman" w:hAnsi="Times New Roman" w:eastAsia="Arial" w:cs="Times New Roman"/>
      <w:sz w:val="18"/>
      <w:szCs w:val="20"/>
      <w:lang w:val="en-GB" w:eastAsia="zh-CN"/>
    </w:rPr>
  </w:style>
  <w:style w:type="paragraph" w:styleId="52">
    <w:name w:val="toc 2"/>
    <w:basedOn w:val="1"/>
    <w:next w:val="39"/>
    <w:qFormat/>
    <w:uiPriority w:val="0"/>
    <w:pPr>
      <w:keepLines/>
      <w:tabs>
        <w:tab w:val="right" w:leader="dot" w:pos="9288"/>
      </w:tabs>
      <w:spacing w:before="100" w:beforeAutospacing="1" w:after="0" w:line="240" w:lineRule="auto"/>
      <w:ind w:left="1440" w:right="720" w:hanging="720"/>
      <w:contextualSpacing/>
    </w:pPr>
    <w:rPr>
      <w:rFonts w:ascii="Times New Roman" w:hAnsi="Times New Roman" w:eastAsia="Arial" w:cs="Times New Roman"/>
      <w:sz w:val="18"/>
      <w:szCs w:val="20"/>
      <w:lang w:val="en-GB" w:eastAsia="zh-CN"/>
    </w:rPr>
  </w:style>
  <w:style w:type="paragraph" w:styleId="53">
    <w:name w:val="index heading"/>
    <w:basedOn w:val="1"/>
    <w:next w:val="54"/>
    <w:qFormat/>
    <w:uiPriority w:val="0"/>
    <w:pPr>
      <w:spacing w:before="100" w:beforeAutospacing="1" w:after="0" w:line="240" w:lineRule="auto"/>
      <w:contextualSpacing/>
    </w:pPr>
    <w:rPr>
      <w:rFonts w:ascii="Times New Roman" w:hAnsi="Times New Roman" w:eastAsia="Arial" w:cs="Times New Roman"/>
      <w:b/>
      <w:sz w:val="18"/>
      <w:szCs w:val="20"/>
      <w:lang w:val="en-GB" w:eastAsia="zh-CN"/>
    </w:rPr>
  </w:style>
  <w:style w:type="paragraph" w:styleId="54">
    <w:name w:val="index 1"/>
    <w:basedOn w:val="1"/>
    <w:next w:val="1"/>
    <w:qFormat/>
    <w:uiPriority w:val="0"/>
    <w:pPr>
      <w:spacing w:before="100" w:beforeAutospacing="1" w:after="0" w:line="240" w:lineRule="auto"/>
      <w:ind w:left="240" w:hanging="240"/>
      <w:contextualSpacing/>
    </w:pPr>
    <w:rPr>
      <w:rFonts w:ascii="Times New Roman" w:hAnsi="Times New Roman" w:eastAsia="Arial" w:cs="Times New Roman"/>
      <w:sz w:val="18"/>
      <w:szCs w:val="20"/>
      <w:lang w:val="en-GB" w:eastAsia="zh-CN"/>
    </w:rPr>
  </w:style>
  <w:style w:type="paragraph" w:styleId="55">
    <w:name w:val="Subtitle"/>
    <w:basedOn w:val="1"/>
    <w:next w:val="30"/>
    <w:link w:val="132"/>
    <w:qFormat/>
    <w:uiPriority w:val="0"/>
    <w:pPr>
      <w:spacing w:before="100" w:beforeAutospacing="1" w:after="240" w:line="240" w:lineRule="auto"/>
      <w:contextualSpacing/>
      <w:jc w:val="center"/>
      <w:outlineLvl w:val="1"/>
    </w:pPr>
    <w:rPr>
      <w:rFonts w:ascii="Times New Roman" w:hAnsi="Times New Roman" w:eastAsia="Arial" w:cs="Times New Roman"/>
      <w:sz w:val="18"/>
      <w:szCs w:val="20"/>
      <w:lang w:val="en-GB" w:eastAsia="zh-CN"/>
    </w:rPr>
  </w:style>
  <w:style w:type="paragraph" w:styleId="56">
    <w:name w:val="List Number 5"/>
    <w:basedOn w:val="1"/>
    <w:qFormat/>
    <w:uiPriority w:val="0"/>
    <w:pPr>
      <w:numPr>
        <w:ilvl w:val="0"/>
        <w:numId w:val="11"/>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57">
    <w:name w:val="List"/>
    <w:basedOn w:val="1"/>
    <w:semiHidden/>
    <w:unhideWhenUsed/>
    <w:qFormat/>
    <w:uiPriority w:val="99"/>
    <w:pPr>
      <w:ind w:left="200" w:hanging="200" w:hangingChars="200"/>
      <w:contextualSpacing/>
    </w:pPr>
  </w:style>
  <w:style w:type="paragraph" w:styleId="58">
    <w:name w:val="footnote text"/>
    <w:basedOn w:val="1"/>
    <w:link w:val="129"/>
    <w:qFormat/>
    <w:uiPriority w:val="0"/>
    <w:pPr>
      <w:spacing w:before="100" w:beforeAutospacing="1" w:after="120" w:line="240" w:lineRule="auto"/>
      <w:contextualSpacing/>
    </w:pPr>
    <w:rPr>
      <w:rFonts w:ascii="Times New Roman" w:hAnsi="Times New Roman" w:eastAsia="Arial" w:cs="Times New Roman"/>
      <w:sz w:val="18"/>
      <w:szCs w:val="20"/>
      <w:lang w:val="en-GB" w:eastAsia="zh-CN"/>
    </w:rPr>
  </w:style>
  <w:style w:type="paragraph" w:styleId="59">
    <w:name w:val="index 7"/>
    <w:basedOn w:val="1"/>
    <w:next w:val="1"/>
    <w:qFormat/>
    <w:uiPriority w:val="0"/>
    <w:pPr>
      <w:spacing w:before="100" w:beforeAutospacing="1" w:after="0" w:line="240" w:lineRule="auto"/>
      <w:ind w:left="1680" w:hanging="240"/>
      <w:contextualSpacing/>
    </w:pPr>
    <w:rPr>
      <w:rFonts w:ascii="Times New Roman" w:hAnsi="Times New Roman" w:eastAsia="Arial" w:cs="Times New Roman"/>
      <w:sz w:val="18"/>
      <w:szCs w:val="20"/>
      <w:lang w:val="en-GB" w:eastAsia="zh-CN"/>
    </w:rPr>
  </w:style>
  <w:style w:type="paragraph" w:styleId="60">
    <w:name w:val="index 9"/>
    <w:basedOn w:val="1"/>
    <w:next w:val="1"/>
    <w:qFormat/>
    <w:uiPriority w:val="0"/>
    <w:pPr>
      <w:spacing w:before="100" w:beforeAutospacing="1" w:after="0" w:line="240" w:lineRule="auto"/>
      <w:ind w:left="2160" w:hanging="240"/>
      <w:contextualSpacing/>
    </w:pPr>
    <w:rPr>
      <w:rFonts w:ascii="Times New Roman" w:hAnsi="Times New Roman" w:eastAsia="Arial" w:cs="Times New Roman"/>
      <w:sz w:val="18"/>
      <w:szCs w:val="20"/>
      <w:lang w:val="en-GB" w:eastAsia="zh-CN"/>
    </w:rPr>
  </w:style>
  <w:style w:type="paragraph" w:styleId="61">
    <w:name w:val="table of figures"/>
    <w:basedOn w:val="1"/>
    <w:next w:val="1"/>
    <w:qFormat/>
    <w:uiPriority w:val="0"/>
    <w:pPr>
      <w:spacing w:before="100" w:beforeAutospacing="1" w:after="0" w:line="240" w:lineRule="auto"/>
      <w:ind w:left="480" w:hanging="480"/>
      <w:contextualSpacing/>
    </w:pPr>
    <w:rPr>
      <w:rFonts w:ascii="Times New Roman" w:hAnsi="Times New Roman" w:eastAsia="Arial" w:cs="Times New Roman"/>
      <w:sz w:val="18"/>
      <w:szCs w:val="20"/>
      <w:lang w:val="en-GB" w:eastAsia="zh-CN"/>
    </w:rPr>
  </w:style>
  <w:style w:type="paragraph" w:styleId="62">
    <w:name w:val="Body Text 2"/>
    <w:basedOn w:val="1"/>
    <w:link w:val="118"/>
    <w:qFormat/>
    <w:uiPriority w:val="0"/>
    <w:pPr>
      <w:spacing w:before="100" w:beforeAutospacing="1" w:after="240" w:line="480" w:lineRule="auto"/>
      <w:ind w:firstLine="1440"/>
      <w:contextualSpacing/>
    </w:pPr>
    <w:rPr>
      <w:rFonts w:ascii="Times New Roman" w:hAnsi="Times New Roman" w:eastAsia="Arial" w:cs="Times New Roman"/>
      <w:sz w:val="18"/>
      <w:szCs w:val="20"/>
      <w:lang w:val="en-GB" w:eastAsia="zh-CN"/>
    </w:rPr>
  </w:style>
  <w:style w:type="paragraph" w:styleId="63">
    <w:name w:val="Normal (Web)"/>
    <w:basedOn w:val="1"/>
    <w:unhideWhenUsed/>
    <w:qFormat/>
    <w:uiPriority w:val="99"/>
    <w:pPr>
      <w:spacing w:before="100" w:beforeAutospacing="1" w:after="100" w:afterAutospacing="1" w:line="240" w:lineRule="auto"/>
      <w:contextualSpacing/>
    </w:pPr>
    <w:rPr>
      <w:rFonts w:ascii="Times New Roman" w:hAnsi="Times New Roman" w:eastAsia="Times New Roman" w:cs="Times New Roman"/>
      <w:sz w:val="18"/>
      <w:szCs w:val="24"/>
      <w:lang w:val="en-GB"/>
    </w:rPr>
  </w:style>
  <w:style w:type="paragraph" w:styleId="64">
    <w:name w:val="index 2"/>
    <w:basedOn w:val="1"/>
    <w:next w:val="1"/>
    <w:qFormat/>
    <w:uiPriority w:val="0"/>
    <w:pPr>
      <w:spacing w:before="100" w:beforeAutospacing="1" w:after="0" w:line="240" w:lineRule="auto"/>
      <w:ind w:left="480" w:hanging="240"/>
      <w:contextualSpacing/>
    </w:pPr>
    <w:rPr>
      <w:rFonts w:ascii="Times New Roman" w:hAnsi="Times New Roman" w:eastAsia="Arial" w:cs="Times New Roman"/>
      <w:sz w:val="18"/>
      <w:szCs w:val="20"/>
      <w:lang w:val="en-GB" w:eastAsia="zh-CN"/>
    </w:rPr>
  </w:style>
  <w:style w:type="paragraph" w:styleId="65">
    <w:name w:val="Title"/>
    <w:basedOn w:val="1"/>
    <w:next w:val="30"/>
    <w:link w:val="133"/>
    <w:qFormat/>
    <w:uiPriority w:val="10"/>
    <w:pPr>
      <w:keepNext/>
      <w:spacing w:before="100" w:beforeAutospacing="1" w:after="240" w:line="240" w:lineRule="auto"/>
      <w:contextualSpacing/>
      <w:jc w:val="center"/>
    </w:pPr>
    <w:rPr>
      <w:rFonts w:ascii="Times New Roman" w:hAnsi="Times New Roman" w:eastAsia="Arial" w:cs="Times New Roman"/>
      <w:b/>
      <w:kern w:val="28"/>
      <w:sz w:val="18"/>
      <w:szCs w:val="20"/>
      <w:lang w:val="en-GB" w:eastAsia="zh-CN"/>
    </w:rPr>
  </w:style>
  <w:style w:type="paragraph" w:styleId="66">
    <w:name w:val="annotation subject"/>
    <w:basedOn w:val="27"/>
    <w:next w:val="27"/>
    <w:link w:val="104"/>
    <w:unhideWhenUsed/>
    <w:qFormat/>
    <w:uiPriority w:val="0"/>
    <w:rPr>
      <w:b/>
      <w:bCs/>
    </w:rPr>
  </w:style>
  <w:style w:type="paragraph" w:styleId="67">
    <w:name w:val="Body Text First Indent"/>
    <w:basedOn w:val="1"/>
    <w:link w:val="121"/>
    <w:autoRedefine/>
    <w:qFormat/>
    <w:uiPriority w:val="0"/>
    <w:pPr>
      <w:spacing w:before="100" w:beforeAutospacing="1" w:after="240" w:line="240" w:lineRule="auto"/>
      <w:ind w:firstLine="720"/>
      <w:contextualSpacing/>
    </w:pPr>
    <w:rPr>
      <w:rFonts w:ascii="Times New Roman" w:hAnsi="Times New Roman" w:eastAsia="Arial" w:cs="Times New Roman"/>
      <w:sz w:val="18"/>
      <w:szCs w:val="20"/>
      <w:lang w:val="en-GB" w:eastAsia="zh-CN"/>
    </w:rPr>
  </w:style>
  <w:style w:type="paragraph" w:styleId="68">
    <w:name w:val="Body Text First Indent 2"/>
    <w:basedOn w:val="1"/>
    <w:link w:val="120"/>
    <w:autoRedefine/>
    <w:qFormat/>
    <w:uiPriority w:val="0"/>
    <w:pPr>
      <w:spacing w:before="100" w:beforeAutospacing="1" w:after="240" w:line="480" w:lineRule="auto"/>
      <w:ind w:firstLine="720"/>
      <w:contextualSpacing/>
    </w:pPr>
    <w:rPr>
      <w:rFonts w:ascii="Times New Roman" w:hAnsi="Times New Roman" w:eastAsia="Arial" w:cs="Times New Roman"/>
      <w:sz w:val="18"/>
      <w:szCs w:val="20"/>
      <w:lang w:val="en-GB" w:eastAsia="zh-CN"/>
    </w:rPr>
  </w:style>
  <w:style w:type="table" w:styleId="70">
    <w:name w:val="Table Grid"/>
    <w:basedOn w:val="69"/>
    <w:qFormat/>
    <w:uiPriority w:val="3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72">
    <w:name w:val="Strong"/>
    <w:qFormat/>
    <w:uiPriority w:val="22"/>
    <w:rPr>
      <w:b/>
      <w:bCs/>
    </w:rPr>
  </w:style>
  <w:style w:type="character" w:styleId="73">
    <w:name w:val="endnote reference"/>
    <w:qFormat/>
    <w:uiPriority w:val="0"/>
    <w:rPr>
      <w:vertAlign w:val="superscript"/>
    </w:rPr>
  </w:style>
  <w:style w:type="character" w:styleId="74">
    <w:name w:val="page number"/>
    <w:qFormat/>
    <w:uiPriority w:val="0"/>
    <w:rPr>
      <w:sz w:val="24"/>
    </w:rPr>
  </w:style>
  <w:style w:type="character" w:styleId="75">
    <w:name w:val="FollowedHyperlink"/>
    <w:basedOn w:val="71"/>
    <w:semiHidden/>
    <w:unhideWhenUsed/>
    <w:qFormat/>
    <w:uiPriority w:val="99"/>
    <w:rPr>
      <w:color w:val="954F72" w:themeColor="followedHyperlink"/>
      <w:u w:val="single"/>
      <w14:textFill>
        <w14:solidFill>
          <w14:schemeClr w14:val="folHlink"/>
        </w14:solidFill>
      </w14:textFill>
    </w:rPr>
  </w:style>
  <w:style w:type="character" w:styleId="76">
    <w:name w:val="Emphasis"/>
    <w:basedOn w:val="71"/>
    <w:qFormat/>
    <w:uiPriority w:val="20"/>
  </w:style>
  <w:style w:type="character" w:styleId="77">
    <w:name w:val="Hyperlink"/>
    <w:qFormat/>
    <w:uiPriority w:val="99"/>
    <w:rPr>
      <w:color w:val="0000FF"/>
      <w:u w:val="single"/>
    </w:rPr>
  </w:style>
  <w:style w:type="character" w:styleId="78">
    <w:name w:val="annotation reference"/>
    <w:basedOn w:val="71"/>
    <w:unhideWhenUsed/>
    <w:qFormat/>
    <w:uiPriority w:val="0"/>
    <w:rPr>
      <w:sz w:val="21"/>
      <w:szCs w:val="21"/>
    </w:rPr>
  </w:style>
  <w:style w:type="character" w:styleId="79">
    <w:name w:val="footnote reference"/>
    <w:qFormat/>
    <w:uiPriority w:val="0"/>
    <w:rPr>
      <w:vertAlign w:val="superscript"/>
    </w:rPr>
  </w:style>
  <w:style w:type="paragraph" w:styleId="80">
    <w:name w:val="No Spacing"/>
    <w:qFormat/>
    <w:uiPriority w:val="1"/>
    <w:rPr>
      <w:rFonts w:asciiTheme="minorHAnsi" w:hAnsiTheme="minorHAnsi" w:eastAsiaTheme="minorEastAsia" w:cstheme="minorBidi"/>
      <w:sz w:val="22"/>
      <w:szCs w:val="22"/>
      <w:lang w:val="en-US" w:eastAsia="en-US" w:bidi="ar-SA"/>
    </w:rPr>
  </w:style>
  <w:style w:type="table" w:customStyle="1" w:styleId="81">
    <w:name w:val="无格式表格 41"/>
    <w:basedOn w:val="69"/>
    <w:qFormat/>
    <w:uiPriority w:val="44"/>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character" w:customStyle="1" w:styleId="82">
    <w:name w:val="标题 1 字符"/>
    <w:basedOn w:val="71"/>
    <w:link w:val="3"/>
    <w:qFormat/>
    <w:uiPriority w:val="9"/>
    <w:rPr>
      <w:rFonts w:asciiTheme="majorHAnsi" w:hAnsiTheme="majorHAnsi" w:eastAsiaTheme="majorEastAsia" w:cstheme="majorBidi"/>
      <w:color w:val="2F5597" w:themeColor="accent1" w:themeShade="BF"/>
      <w:sz w:val="32"/>
      <w:szCs w:val="32"/>
    </w:rPr>
  </w:style>
  <w:style w:type="paragraph" w:styleId="83">
    <w:name w:val="List Paragraph"/>
    <w:basedOn w:val="1"/>
    <w:link w:val="100"/>
    <w:autoRedefine/>
    <w:qFormat/>
    <w:uiPriority w:val="34"/>
    <w:pPr>
      <w:ind w:left="720"/>
      <w:contextualSpacing/>
    </w:pPr>
  </w:style>
  <w:style w:type="character" w:customStyle="1" w:styleId="84">
    <w:name w:val="标题 2 字符"/>
    <w:basedOn w:val="71"/>
    <w:link w:val="4"/>
    <w:qFormat/>
    <w:uiPriority w:val="9"/>
    <w:rPr>
      <w:rFonts w:ascii="Times New Roman" w:hAnsi="Times New Roman" w:cs="Times New Roman"/>
      <w:b/>
      <w:bCs/>
      <w:iCs/>
      <w:sz w:val="21"/>
      <w:szCs w:val="20"/>
      <w:lang w:val="en-GB" w:eastAsia="zh-CN"/>
    </w:rPr>
  </w:style>
  <w:style w:type="character" w:customStyle="1" w:styleId="85">
    <w:name w:val="@他1"/>
    <w:basedOn w:val="71"/>
    <w:unhideWhenUsed/>
    <w:qFormat/>
    <w:uiPriority w:val="99"/>
    <w:rPr>
      <w:color w:val="2B579A"/>
      <w:shd w:val="clear" w:color="auto" w:fill="E6E6E6"/>
    </w:rPr>
  </w:style>
  <w:style w:type="character" w:customStyle="1" w:styleId="86">
    <w:name w:val="fontstyle01"/>
    <w:basedOn w:val="71"/>
    <w:qFormat/>
    <w:uiPriority w:val="0"/>
    <w:rPr>
      <w:rFonts w:hint="default" w:ascii="TimesNewRomanPSMT" w:hAnsi="TimesNewRomanPSMT"/>
      <w:color w:val="000000"/>
      <w:sz w:val="20"/>
      <w:szCs w:val="20"/>
    </w:rPr>
  </w:style>
  <w:style w:type="character" w:customStyle="1" w:styleId="87">
    <w:name w:val="fontstyle21"/>
    <w:basedOn w:val="71"/>
    <w:qFormat/>
    <w:uiPriority w:val="0"/>
    <w:rPr>
      <w:rFonts w:hint="default" w:ascii="TimesNewRomanPS-ItalicMT" w:hAnsi="TimesNewRomanPS-ItalicMT"/>
      <w:i/>
      <w:iCs/>
      <w:color w:val="000000"/>
      <w:sz w:val="20"/>
      <w:szCs w:val="20"/>
    </w:rPr>
  </w:style>
  <w:style w:type="character" w:customStyle="1" w:styleId="88">
    <w:name w:val="页眉 字符1"/>
    <w:link w:val="49"/>
    <w:qFormat/>
    <w:uiPriority w:val="99"/>
    <w:rPr>
      <w:rFonts w:ascii="Arial" w:hAnsi="Arial" w:eastAsia="MS Mincho"/>
      <w:b/>
      <w:szCs w:val="24"/>
    </w:rPr>
  </w:style>
  <w:style w:type="character" w:customStyle="1" w:styleId="89">
    <w:name w:val="页眉 字符"/>
    <w:basedOn w:val="71"/>
    <w:qFormat/>
    <w:uiPriority w:val="99"/>
    <w:rPr>
      <w:sz w:val="18"/>
      <w:szCs w:val="18"/>
    </w:rPr>
  </w:style>
  <w:style w:type="character" w:customStyle="1" w:styleId="90">
    <w:name w:val="标题 1 Char"/>
    <w:qFormat/>
    <w:uiPriority w:val="0"/>
    <w:rPr>
      <w:rFonts w:ascii="Arial" w:hAnsi="Arial" w:eastAsia="黑体"/>
      <w:b/>
      <w:bCs/>
      <w:sz w:val="30"/>
      <w:szCs w:val="30"/>
      <w:lang w:val="zh-CN" w:eastAsia="en-US"/>
    </w:rPr>
  </w:style>
  <w:style w:type="character" w:customStyle="1" w:styleId="91">
    <w:name w:val="B1 (文字)"/>
    <w:link w:val="92"/>
    <w:qFormat/>
    <w:locked/>
    <w:uiPriority w:val="0"/>
    <w:rPr>
      <w:rFonts w:ascii="Times New Roman" w:hAnsi="Times New Roman" w:eastAsia="宋体"/>
      <w:lang w:val="en-GB"/>
    </w:rPr>
  </w:style>
  <w:style w:type="paragraph" w:customStyle="1" w:styleId="92">
    <w:name w:val="B1"/>
    <w:basedOn w:val="57"/>
    <w:link w:val="91"/>
    <w:qFormat/>
    <w:uiPriority w:val="0"/>
    <w:pPr>
      <w:spacing w:after="180" w:line="240" w:lineRule="auto"/>
      <w:ind w:left="568" w:hanging="284" w:firstLineChars="0"/>
    </w:pPr>
    <w:rPr>
      <w:rFonts w:ascii="Times New Roman" w:hAnsi="Times New Roman" w:eastAsia="宋体"/>
      <w:lang w:val="en-GB"/>
    </w:rPr>
  </w:style>
  <w:style w:type="character" w:customStyle="1" w:styleId="93">
    <w:name w:val="正文文本 字符1"/>
    <w:link w:val="30"/>
    <w:qFormat/>
    <w:uiPriority w:val="0"/>
    <w:rPr>
      <w:rFonts w:ascii="Times New Roman" w:hAnsi="Times New Roman"/>
      <w:color w:val="0000FF"/>
      <w:kern w:val="2"/>
      <w:sz w:val="21"/>
    </w:rPr>
  </w:style>
  <w:style w:type="character" w:customStyle="1" w:styleId="94">
    <w:name w:val="正文文本 字符"/>
    <w:basedOn w:val="71"/>
    <w:qFormat/>
    <w:uiPriority w:val="0"/>
  </w:style>
  <w:style w:type="paragraph" w:customStyle="1" w:styleId="95">
    <w:name w:val="B2"/>
    <w:basedOn w:val="33"/>
    <w:link w:val="96"/>
    <w:qFormat/>
    <w:uiPriority w:val="0"/>
    <w:pPr>
      <w:overflowPunct w:val="0"/>
      <w:autoSpaceDE w:val="0"/>
      <w:autoSpaceDN w:val="0"/>
      <w:adjustRightInd w:val="0"/>
      <w:spacing w:after="180" w:line="240" w:lineRule="auto"/>
      <w:ind w:left="851" w:leftChars="0" w:hanging="284" w:firstLineChars="0"/>
      <w:contextualSpacing w:val="0"/>
      <w:textAlignment w:val="baseline"/>
    </w:pPr>
    <w:rPr>
      <w:rFonts w:ascii="Times New Roman" w:hAnsi="Times New Roman" w:eastAsia="MS Mincho" w:cs="Times New Roman"/>
      <w:sz w:val="20"/>
      <w:szCs w:val="20"/>
      <w:lang w:val="en-GB"/>
    </w:rPr>
  </w:style>
  <w:style w:type="character" w:customStyle="1" w:styleId="96">
    <w:name w:val="B2 Char"/>
    <w:link w:val="95"/>
    <w:qFormat/>
    <w:uiPriority w:val="0"/>
    <w:rPr>
      <w:rFonts w:ascii="Times New Roman" w:hAnsi="Times New Roman" w:eastAsia="MS Mincho" w:cs="Times New Roman"/>
      <w:sz w:val="20"/>
      <w:szCs w:val="20"/>
      <w:lang w:val="en-GB"/>
    </w:rPr>
  </w:style>
  <w:style w:type="character" w:customStyle="1" w:styleId="97">
    <w:name w:val="tgt"/>
    <w:basedOn w:val="71"/>
    <w:qFormat/>
    <w:uiPriority w:val="0"/>
  </w:style>
  <w:style w:type="character" w:customStyle="1" w:styleId="98">
    <w:name w:val="批注框文本 字符"/>
    <w:basedOn w:val="71"/>
    <w:link w:val="47"/>
    <w:qFormat/>
    <w:uiPriority w:val="0"/>
    <w:rPr>
      <w:sz w:val="18"/>
      <w:szCs w:val="18"/>
    </w:rPr>
  </w:style>
  <w:style w:type="character" w:customStyle="1" w:styleId="99">
    <w:name w:val="页脚 字符"/>
    <w:basedOn w:val="71"/>
    <w:link w:val="48"/>
    <w:qFormat/>
    <w:uiPriority w:val="99"/>
    <w:rPr>
      <w:sz w:val="18"/>
      <w:szCs w:val="18"/>
    </w:rPr>
  </w:style>
  <w:style w:type="character" w:customStyle="1" w:styleId="100">
    <w:name w:val="列表段落 字符"/>
    <w:link w:val="83"/>
    <w:qFormat/>
    <w:locked/>
    <w:uiPriority w:val="34"/>
  </w:style>
  <w:style w:type="paragraph" w:customStyle="1" w:styleId="101">
    <w:name w:val="Proposal"/>
    <w:basedOn w:val="1"/>
    <w:qFormat/>
    <w:uiPriority w:val="0"/>
    <w:pPr>
      <w:numPr>
        <w:ilvl w:val="0"/>
        <w:numId w:val="12"/>
      </w:numPr>
      <w:tabs>
        <w:tab w:val="left" w:pos="1701"/>
      </w:tabs>
      <w:overflowPunct w:val="0"/>
      <w:autoSpaceDE w:val="0"/>
      <w:autoSpaceDN w:val="0"/>
      <w:adjustRightInd w:val="0"/>
      <w:spacing w:after="120" w:line="240" w:lineRule="auto"/>
      <w:jc w:val="both"/>
      <w:textAlignment w:val="baseline"/>
    </w:pPr>
    <w:rPr>
      <w:rFonts w:eastAsia="Times New Roman" w:cs="Times New Roman"/>
      <w:b/>
      <w:bCs/>
      <w:sz w:val="20"/>
      <w:szCs w:val="20"/>
      <w:lang w:val="en-GB" w:eastAsia="zh-CN"/>
    </w:rPr>
  </w:style>
  <w:style w:type="table" w:customStyle="1" w:styleId="102">
    <w:name w:val="网格型1"/>
    <w:basedOn w:val="6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3">
    <w:name w:val="批注文字 字符"/>
    <w:basedOn w:val="71"/>
    <w:link w:val="27"/>
    <w:qFormat/>
    <w:uiPriority w:val="0"/>
  </w:style>
  <w:style w:type="character" w:customStyle="1" w:styleId="104">
    <w:name w:val="批注主题 字符"/>
    <w:basedOn w:val="103"/>
    <w:link w:val="66"/>
    <w:qFormat/>
    <w:uiPriority w:val="0"/>
    <w:rPr>
      <w:b/>
      <w:bCs/>
    </w:rPr>
  </w:style>
  <w:style w:type="table" w:customStyle="1" w:styleId="105">
    <w:name w:val="清单表 1 浅色1"/>
    <w:basedOn w:val="69"/>
    <w:qFormat/>
    <w:uiPriority w:val="46"/>
    <w:tblStylePr w:type="firstRow">
      <w:rPr>
        <w:b/>
        <w:bCs/>
      </w:rPr>
      <w:tcPr>
        <w:tcBorders>
          <w:bottom w:val="single" w:color="666666" w:themeColor="text1" w:themeTint="99" w:sz="4" w:space="0"/>
        </w:tcBorders>
      </w:tcPr>
    </w:tblStylePr>
    <w:tblStylePr w:type="lastRow">
      <w:rPr>
        <w:b/>
        <w:bCs/>
      </w:rPr>
      <w:tcPr>
        <w:tcBorders>
          <w:top w:val="single" w:color="666666" w:themeColor="text1" w:themeTint="99"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106">
    <w:name w:val="网格表 4 - 着色 11"/>
    <w:basedOn w:val="69"/>
    <w:qFormat/>
    <w:uiPriority w:val="49"/>
    <w:rPr>
      <w:kern w:val="2"/>
      <w:sz w:val="21"/>
    </w:rPr>
    <w:tblPr>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color w:val="FFFFFF"/>
      </w:rPr>
      <w:tcPr>
        <w:tcBorders>
          <w:top w:val="single" w:color="5B9BD5" w:sz="4" w:space="0"/>
          <w:left w:val="single" w:color="5B9BD5" w:sz="4" w:space="0"/>
          <w:bottom w:val="single" w:color="5B9BD5" w:sz="4" w:space="0"/>
          <w:right w:val="single" w:color="5B9BD5" w:sz="4" w:space="0"/>
          <w:insideH w:val="nil"/>
          <w:insideV w:val="nil"/>
        </w:tcBorders>
        <w:shd w:val="clear" w:color="auto" w:fill="5B9BD5"/>
      </w:tcPr>
    </w:tblStylePr>
    <w:tblStylePr w:type="lastRow">
      <w:rPr>
        <w:b/>
        <w:bCs/>
      </w:rPr>
      <w:tcPr>
        <w:tcBorders>
          <w:top w:val="double" w:color="5B9BD5" w:sz="4" w:space="0"/>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table" w:customStyle="1" w:styleId="107">
    <w:name w:val="网格表 4 - 着色 12"/>
    <w:basedOn w:val="69"/>
    <w:qFormat/>
    <w:uiPriority w:val="49"/>
    <w:rPr>
      <w:kern w:val="2"/>
      <w:sz w:val="21"/>
    </w:rPr>
    <w:tblPr>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color w:val="FFFFFF"/>
      </w:rPr>
      <w:tcPr>
        <w:tcBorders>
          <w:top w:val="single" w:color="5B9BD5" w:sz="4" w:space="0"/>
          <w:left w:val="single" w:color="5B9BD5" w:sz="4" w:space="0"/>
          <w:bottom w:val="single" w:color="5B9BD5" w:sz="4" w:space="0"/>
          <w:right w:val="single" w:color="5B9BD5" w:sz="4" w:space="0"/>
          <w:insideH w:val="nil"/>
          <w:insideV w:val="nil"/>
        </w:tcBorders>
        <w:shd w:val="clear" w:color="auto" w:fill="5B9BD5"/>
      </w:tcPr>
    </w:tblStylePr>
    <w:tblStylePr w:type="lastRow">
      <w:rPr>
        <w:b/>
        <w:bCs/>
      </w:rPr>
      <w:tcPr>
        <w:tcBorders>
          <w:top w:val="double" w:color="5B9BD5" w:sz="4" w:space="0"/>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character" w:customStyle="1" w:styleId="108">
    <w:name w:val="标题 3 字符"/>
    <w:basedOn w:val="71"/>
    <w:link w:val="5"/>
    <w:qFormat/>
    <w:uiPriority w:val="9"/>
    <w:rPr>
      <w:rFonts w:ascii="Arial" w:hAnsi="Arial" w:eastAsia="Arial" w:cs="Arial"/>
      <w:b/>
      <w:sz w:val="21"/>
      <w:szCs w:val="20"/>
      <w:lang w:val="en-GB" w:eastAsia="zh-CN"/>
    </w:rPr>
  </w:style>
  <w:style w:type="character" w:customStyle="1" w:styleId="109">
    <w:name w:val="标题 4 字符"/>
    <w:basedOn w:val="71"/>
    <w:link w:val="6"/>
    <w:qFormat/>
    <w:uiPriority w:val="9"/>
    <w:rPr>
      <w:rFonts w:ascii="Times New Roman" w:hAnsi="Times New Roman" w:eastAsia="Arial" w:cs="Times New Roman"/>
      <w:b/>
      <w:sz w:val="21"/>
      <w:szCs w:val="20"/>
      <w:lang w:val="en-GB" w:eastAsia="zh-CN"/>
    </w:rPr>
  </w:style>
  <w:style w:type="character" w:customStyle="1" w:styleId="110">
    <w:name w:val="标题 5 字符"/>
    <w:basedOn w:val="71"/>
    <w:link w:val="7"/>
    <w:qFormat/>
    <w:uiPriority w:val="0"/>
    <w:rPr>
      <w:rFonts w:ascii="Times New Roman" w:hAnsi="Times New Roman" w:eastAsia="Arial" w:cs="Times New Roman"/>
      <w:b/>
      <w:sz w:val="21"/>
      <w:szCs w:val="20"/>
      <w:lang w:val="en-GB" w:eastAsia="zh-CN"/>
    </w:rPr>
  </w:style>
  <w:style w:type="character" w:customStyle="1" w:styleId="111">
    <w:name w:val="标题 6 字符"/>
    <w:basedOn w:val="71"/>
    <w:link w:val="8"/>
    <w:qFormat/>
    <w:uiPriority w:val="0"/>
    <w:rPr>
      <w:rFonts w:ascii="Times New Roman" w:hAnsi="Times New Roman" w:eastAsia="Arial" w:cs="Times New Roman"/>
      <w:i/>
      <w:szCs w:val="20"/>
      <w:lang w:val="en-GB" w:eastAsia="zh-CN"/>
    </w:rPr>
  </w:style>
  <w:style w:type="character" w:customStyle="1" w:styleId="112">
    <w:name w:val="标题 7 字符"/>
    <w:basedOn w:val="71"/>
    <w:link w:val="9"/>
    <w:qFormat/>
    <w:uiPriority w:val="0"/>
    <w:rPr>
      <w:rFonts w:ascii="Times New Roman" w:hAnsi="Times New Roman" w:eastAsia="Arial" w:cs="Times New Roman"/>
      <w:sz w:val="20"/>
      <w:szCs w:val="20"/>
      <w:lang w:val="en-GB" w:eastAsia="zh-CN"/>
    </w:rPr>
  </w:style>
  <w:style w:type="character" w:customStyle="1" w:styleId="113">
    <w:name w:val="标题 8 字符"/>
    <w:basedOn w:val="71"/>
    <w:link w:val="10"/>
    <w:qFormat/>
    <w:uiPriority w:val="9"/>
    <w:rPr>
      <w:rFonts w:ascii="Times New Roman" w:hAnsi="Times New Roman" w:eastAsia="Arial" w:cs="Times New Roman"/>
      <w:i/>
      <w:sz w:val="20"/>
      <w:szCs w:val="20"/>
      <w:lang w:val="en-GB" w:eastAsia="zh-CN"/>
    </w:rPr>
  </w:style>
  <w:style w:type="character" w:customStyle="1" w:styleId="114">
    <w:name w:val="标题 9 字符"/>
    <w:basedOn w:val="71"/>
    <w:link w:val="11"/>
    <w:qFormat/>
    <w:uiPriority w:val="0"/>
    <w:rPr>
      <w:rFonts w:ascii="Times New Roman" w:hAnsi="Times New Roman" w:eastAsia="Arial" w:cs="Times New Roman"/>
      <w:b/>
      <w:i/>
      <w:sz w:val="18"/>
      <w:szCs w:val="20"/>
      <w:lang w:val="en-GB" w:eastAsia="zh-CN"/>
    </w:rPr>
  </w:style>
  <w:style w:type="paragraph" w:customStyle="1" w:styleId="115">
    <w:name w:val="Body Text Continued"/>
    <w:basedOn w:val="1"/>
    <w:next w:val="30"/>
    <w:qFormat/>
    <w:uiPriority w:val="0"/>
    <w:pPr>
      <w:spacing w:before="100" w:beforeAutospacing="1" w:after="240" w:line="240" w:lineRule="auto"/>
      <w:contextualSpacing/>
    </w:pPr>
    <w:rPr>
      <w:rFonts w:ascii="Times New Roman" w:hAnsi="Times New Roman" w:eastAsia="Arial" w:cs="Times New Roman"/>
      <w:sz w:val="18"/>
      <w:szCs w:val="20"/>
      <w:lang w:val="en-GB" w:eastAsia="zh-CN"/>
    </w:rPr>
  </w:style>
  <w:style w:type="paragraph" w:customStyle="1" w:styleId="116">
    <w:name w:val="Quote1"/>
    <w:basedOn w:val="1"/>
    <w:next w:val="115"/>
    <w:qFormat/>
    <w:uiPriority w:val="0"/>
    <w:pPr>
      <w:spacing w:before="100" w:beforeAutospacing="1" w:after="240" w:line="240" w:lineRule="auto"/>
      <w:ind w:left="1440" w:right="1440"/>
      <w:contextualSpacing/>
    </w:pPr>
    <w:rPr>
      <w:rFonts w:ascii="Times New Roman" w:hAnsi="Times New Roman" w:eastAsia="Arial" w:cs="Times New Roman"/>
      <w:sz w:val="18"/>
      <w:szCs w:val="20"/>
      <w:lang w:val="en-GB" w:eastAsia="zh-CN"/>
    </w:rPr>
  </w:style>
  <w:style w:type="paragraph" w:customStyle="1" w:styleId="117">
    <w:name w:val="Body Text 1.5"/>
    <w:basedOn w:val="1"/>
    <w:qFormat/>
    <w:uiPriority w:val="0"/>
    <w:pPr>
      <w:spacing w:before="100" w:beforeAutospacing="1" w:after="240" w:line="360" w:lineRule="auto"/>
      <w:ind w:firstLine="1440"/>
      <w:contextualSpacing/>
    </w:pPr>
    <w:rPr>
      <w:rFonts w:ascii="Times New Roman" w:hAnsi="Times New Roman" w:eastAsia="Arial" w:cs="Times New Roman"/>
      <w:sz w:val="18"/>
      <w:szCs w:val="20"/>
      <w:lang w:val="en-GB" w:eastAsia="zh-CN"/>
    </w:rPr>
  </w:style>
  <w:style w:type="character" w:customStyle="1" w:styleId="118">
    <w:name w:val="正文文本 2 字符"/>
    <w:basedOn w:val="71"/>
    <w:link w:val="62"/>
    <w:autoRedefine/>
    <w:qFormat/>
    <w:uiPriority w:val="0"/>
    <w:rPr>
      <w:rFonts w:ascii="Times New Roman" w:hAnsi="Times New Roman" w:eastAsia="Arial" w:cs="Times New Roman"/>
      <w:sz w:val="18"/>
      <w:szCs w:val="20"/>
      <w:lang w:val="en-GB" w:eastAsia="zh-CN"/>
    </w:rPr>
  </w:style>
  <w:style w:type="character" w:customStyle="1" w:styleId="119">
    <w:name w:val="正文文本缩进 字符"/>
    <w:basedOn w:val="71"/>
    <w:link w:val="31"/>
    <w:autoRedefine/>
    <w:qFormat/>
    <w:uiPriority w:val="0"/>
    <w:rPr>
      <w:rFonts w:ascii="Times New Roman" w:hAnsi="Times New Roman" w:eastAsia="Arial" w:cs="Times New Roman"/>
      <w:sz w:val="18"/>
      <w:szCs w:val="20"/>
      <w:lang w:val="en-GB" w:eastAsia="zh-CN"/>
    </w:rPr>
  </w:style>
  <w:style w:type="character" w:customStyle="1" w:styleId="120">
    <w:name w:val="正文文本首行缩进 2 字符"/>
    <w:basedOn w:val="119"/>
    <w:link w:val="68"/>
    <w:qFormat/>
    <w:uiPriority w:val="0"/>
    <w:rPr>
      <w:rFonts w:ascii="Times New Roman" w:hAnsi="Times New Roman" w:eastAsia="Arial" w:cs="Times New Roman"/>
      <w:sz w:val="18"/>
      <w:szCs w:val="20"/>
      <w:lang w:val="en-GB" w:eastAsia="zh-CN"/>
    </w:rPr>
  </w:style>
  <w:style w:type="character" w:customStyle="1" w:styleId="121">
    <w:name w:val="正文文本首行缩进 字符"/>
    <w:basedOn w:val="93"/>
    <w:link w:val="67"/>
    <w:qFormat/>
    <w:uiPriority w:val="0"/>
    <w:rPr>
      <w:rFonts w:ascii="Times New Roman" w:hAnsi="Times New Roman" w:eastAsia="Arial" w:cs="Times New Roman"/>
      <w:color w:val="0000FF"/>
      <w:kern w:val="2"/>
      <w:sz w:val="18"/>
      <w:szCs w:val="20"/>
      <w:lang w:val="en-GB" w:eastAsia="zh-CN"/>
    </w:rPr>
  </w:style>
  <w:style w:type="paragraph" w:customStyle="1" w:styleId="122">
    <w:name w:val="Body Text Indent 1.5"/>
    <w:basedOn w:val="1"/>
    <w:autoRedefine/>
    <w:qFormat/>
    <w:uiPriority w:val="0"/>
    <w:pPr>
      <w:spacing w:before="100" w:beforeAutospacing="1" w:after="240" w:line="360" w:lineRule="auto"/>
      <w:ind w:left="1440"/>
      <w:contextualSpacing/>
    </w:pPr>
    <w:rPr>
      <w:rFonts w:ascii="Times New Roman" w:hAnsi="Times New Roman" w:eastAsia="Arial" w:cs="Times New Roman"/>
      <w:sz w:val="18"/>
      <w:szCs w:val="20"/>
      <w:lang w:val="en-GB" w:eastAsia="zh-CN"/>
    </w:rPr>
  </w:style>
  <w:style w:type="character" w:customStyle="1" w:styleId="123">
    <w:name w:val="正文文本缩进 2 字符"/>
    <w:basedOn w:val="71"/>
    <w:link w:val="45"/>
    <w:autoRedefine/>
    <w:qFormat/>
    <w:uiPriority w:val="0"/>
    <w:rPr>
      <w:rFonts w:ascii="Times New Roman" w:hAnsi="Times New Roman" w:eastAsia="Arial" w:cs="Times New Roman"/>
      <w:sz w:val="18"/>
      <w:szCs w:val="20"/>
      <w:lang w:val="en-GB" w:eastAsia="zh-CN"/>
    </w:rPr>
  </w:style>
  <w:style w:type="paragraph" w:customStyle="1" w:styleId="124">
    <w:name w:val="Bullets"/>
    <w:basedOn w:val="1"/>
    <w:autoRedefine/>
    <w:qFormat/>
    <w:uiPriority w:val="0"/>
    <w:pPr>
      <w:spacing w:before="100" w:beforeAutospacing="1" w:after="0" w:line="240" w:lineRule="auto"/>
      <w:ind w:left="720" w:hanging="720"/>
      <w:contextualSpacing/>
    </w:pPr>
    <w:rPr>
      <w:rFonts w:ascii="Times New Roman" w:hAnsi="Times New Roman" w:eastAsia="Arial" w:cs="Times New Roman"/>
      <w:sz w:val="18"/>
      <w:szCs w:val="20"/>
      <w:lang w:val="en-GB" w:eastAsia="zh-CN"/>
    </w:rPr>
  </w:style>
  <w:style w:type="paragraph" w:customStyle="1" w:styleId="125">
    <w:name w:val="Centered"/>
    <w:basedOn w:val="1"/>
    <w:next w:val="30"/>
    <w:qFormat/>
    <w:uiPriority w:val="0"/>
    <w:pPr>
      <w:keepNext/>
      <w:keepLines/>
      <w:spacing w:before="100" w:beforeAutospacing="1" w:after="240" w:line="240" w:lineRule="auto"/>
      <w:contextualSpacing/>
      <w:jc w:val="center"/>
    </w:pPr>
    <w:rPr>
      <w:rFonts w:ascii="Times New Roman" w:hAnsi="Times New Roman" w:eastAsia="Arial" w:cs="Times New Roman"/>
      <w:sz w:val="18"/>
      <w:szCs w:val="20"/>
      <w:lang w:val="en-GB" w:eastAsia="zh-CN"/>
    </w:rPr>
  </w:style>
  <w:style w:type="character" w:customStyle="1" w:styleId="126">
    <w:name w:val="日期 字符"/>
    <w:basedOn w:val="71"/>
    <w:link w:val="44"/>
    <w:qFormat/>
    <w:uiPriority w:val="0"/>
    <w:rPr>
      <w:rFonts w:ascii="Times New Roman" w:hAnsi="Times New Roman" w:eastAsia="Arial" w:cs="Times New Roman"/>
      <w:sz w:val="18"/>
      <w:szCs w:val="20"/>
      <w:lang w:val="en-GB" w:eastAsia="zh-CN"/>
    </w:rPr>
  </w:style>
  <w:style w:type="paragraph" w:customStyle="1" w:styleId="127">
    <w:name w:val="Delivery Phrase"/>
    <w:basedOn w:val="1"/>
    <w:next w:val="1"/>
    <w:qFormat/>
    <w:uiPriority w:val="0"/>
    <w:pPr>
      <w:spacing w:before="240" w:beforeAutospacing="1" w:after="0" w:line="240" w:lineRule="auto"/>
      <w:contextualSpacing/>
    </w:pPr>
    <w:rPr>
      <w:rFonts w:ascii="Times New Roman" w:hAnsi="Times New Roman" w:eastAsia="Arial" w:cs="Times New Roman"/>
      <w:b/>
      <w:smallCaps/>
      <w:sz w:val="18"/>
      <w:szCs w:val="20"/>
      <w:u w:val="single"/>
      <w:lang w:val="en-GB" w:eastAsia="zh-CN"/>
    </w:rPr>
  </w:style>
  <w:style w:type="paragraph" w:customStyle="1" w:styleId="128">
    <w:name w:val="Field Code"/>
    <w:basedOn w:val="1"/>
    <w:qFormat/>
    <w:uiPriority w:val="0"/>
    <w:pPr>
      <w:spacing w:before="100" w:beforeAutospacing="1" w:after="240" w:line="240" w:lineRule="auto"/>
      <w:ind w:firstLine="1440"/>
      <w:contextualSpacing/>
    </w:pPr>
    <w:rPr>
      <w:rFonts w:ascii="Times New Roman" w:hAnsi="Times New Roman" w:eastAsia="Arial" w:cs="Times New Roman"/>
      <w:sz w:val="18"/>
      <w:szCs w:val="20"/>
      <w:lang w:val="en-GB" w:eastAsia="zh-CN"/>
    </w:rPr>
  </w:style>
  <w:style w:type="character" w:customStyle="1" w:styleId="129">
    <w:name w:val="脚注文本 字符"/>
    <w:basedOn w:val="71"/>
    <w:link w:val="58"/>
    <w:qFormat/>
    <w:uiPriority w:val="0"/>
    <w:rPr>
      <w:rFonts w:ascii="Times New Roman" w:hAnsi="Times New Roman" w:eastAsia="Arial" w:cs="Times New Roman"/>
      <w:sz w:val="18"/>
      <w:szCs w:val="20"/>
      <w:lang w:val="en-GB" w:eastAsia="zh-CN"/>
    </w:rPr>
  </w:style>
  <w:style w:type="character" w:customStyle="1" w:styleId="130">
    <w:name w:val="宏文本 字符"/>
    <w:basedOn w:val="71"/>
    <w:link w:val="2"/>
    <w:qFormat/>
    <w:uiPriority w:val="0"/>
    <w:rPr>
      <w:rFonts w:ascii="Times New Roman" w:hAnsi="Times New Roman" w:eastAsia="Times New Roman" w:cs="Times New Roman"/>
      <w:sz w:val="18"/>
      <w:szCs w:val="20"/>
    </w:rPr>
  </w:style>
  <w:style w:type="character" w:customStyle="1" w:styleId="131">
    <w:name w:val="签名 字符"/>
    <w:basedOn w:val="71"/>
    <w:link w:val="50"/>
    <w:qFormat/>
    <w:uiPriority w:val="0"/>
    <w:rPr>
      <w:rFonts w:ascii="Times New Roman" w:hAnsi="Times New Roman" w:eastAsia="Arial" w:cs="Times New Roman"/>
      <w:sz w:val="18"/>
      <w:szCs w:val="20"/>
      <w:lang w:val="en-GB" w:eastAsia="zh-CN"/>
    </w:rPr>
  </w:style>
  <w:style w:type="character" w:customStyle="1" w:styleId="132">
    <w:name w:val="副标题 字符"/>
    <w:basedOn w:val="71"/>
    <w:link w:val="55"/>
    <w:qFormat/>
    <w:uiPriority w:val="0"/>
    <w:rPr>
      <w:rFonts w:ascii="Times New Roman" w:hAnsi="Times New Roman" w:eastAsia="Arial" w:cs="Times New Roman"/>
      <w:sz w:val="18"/>
      <w:szCs w:val="20"/>
      <w:lang w:val="en-GB" w:eastAsia="zh-CN"/>
    </w:rPr>
  </w:style>
  <w:style w:type="character" w:customStyle="1" w:styleId="133">
    <w:name w:val="标题 字符"/>
    <w:basedOn w:val="71"/>
    <w:link w:val="65"/>
    <w:qFormat/>
    <w:uiPriority w:val="10"/>
    <w:rPr>
      <w:rFonts w:ascii="Times New Roman" w:hAnsi="Times New Roman" w:eastAsia="Arial" w:cs="Times New Roman"/>
      <w:b/>
      <w:kern w:val="28"/>
      <w:sz w:val="18"/>
      <w:szCs w:val="20"/>
      <w:lang w:val="en-GB" w:eastAsia="zh-CN"/>
    </w:rPr>
  </w:style>
  <w:style w:type="character" w:customStyle="1" w:styleId="134">
    <w:name w:val="文档结构图 字符"/>
    <w:basedOn w:val="71"/>
    <w:link w:val="25"/>
    <w:qFormat/>
    <w:uiPriority w:val="0"/>
    <w:rPr>
      <w:rFonts w:ascii="Tahoma" w:hAnsi="Tahoma" w:eastAsia="Arial" w:cs="Tahoma"/>
      <w:sz w:val="18"/>
      <w:szCs w:val="20"/>
      <w:shd w:val="clear" w:color="auto" w:fill="000080"/>
      <w:lang w:val="en-GB" w:eastAsia="zh-CN"/>
    </w:rPr>
  </w:style>
  <w:style w:type="character" w:customStyle="1" w:styleId="135">
    <w:name w:val="尾注文本 字符"/>
    <w:basedOn w:val="71"/>
    <w:link w:val="46"/>
    <w:qFormat/>
    <w:uiPriority w:val="0"/>
    <w:rPr>
      <w:rFonts w:ascii="Times New Roman" w:hAnsi="Times New Roman" w:eastAsia="Arial" w:cs="Times New Roman"/>
      <w:sz w:val="20"/>
      <w:szCs w:val="20"/>
      <w:lang w:val="en-GB" w:eastAsia="zh-CN"/>
    </w:rPr>
  </w:style>
  <w:style w:type="table" w:customStyle="1" w:styleId="136">
    <w:name w:val="网格型2"/>
    <w:basedOn w:val="6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7">
    <w:name w:val="zzmpTrailerItem"/>
    <w:qFormat/>
    <w:uiPriority w:val="0"/>
    <w:rPr>
      <w:rFonts w:ascii="Times New Roman" w:hAnsi="Times New Roman" w:cs="Times New Roman"/>
      <w:color w:val="auto"/>
      <w:spacing w:val="0"/>
      <w:position w:val="0"/>
      <w:sz w:val="16"/>
      <w:u w:val="none"/>
      <w:vertAlign w:val="baseline"/>
      <w14:shadow w14:blurRad="0" w14:dist="0" w14:dir="0" w14:sx="0" w14:sy="0" w14:kx="0" w14:ky="0" w14:algn="none">
        <w14:srgbClr w14:val="000000"/>
      </w14:shadow>
    </w:rPr>
  </w:style>
  <w:style w:type="character" w:customStyle="1" w:styleId="138">
    <w:name w:val="word"/>
    <w:qFormat/>
    <w:uiPriority w:val="0"/>
  </w:style>
  <w:style w:type="character" w:customStyle="1" w:styleId="139">
    <w:name w:val="apple-converted-space"/>
    <w:qFormat/>
    <w:uiPriority w:val="0"/>
  </w:style>
  <w:style w:type="character" w:customStyle="1" w:styleId="140">
    <w:name w:val="B1 Char"/>
    <w:qFormat/>
    <w:locked/>
    <w:uiPriority w:val="0"/>
    <w:rPr>
      <w:lang w:eastAsia="zh-CN"/>
    </w:rPr>
  </w:style>
  <w:style w:type="character" w:customStyle="1" w:styleId="141">
    <w:name w:val="题注 字符"/>
    <w:link w:val="21"/>
    <w:qFormat/>
    <w:uiPriority w:val="0"/>
    <w:rPr>
      <w:rFonts w:ascii="Times New Roman" w:hAnsi="Times New Roman" w:eastAsia="Arial" w:cs="Times New Roman"/>
      <w:b/>
      <w:bCs/>
      <w:sz w:val="20"/>
      <w:szCs w:val="20"/>
      <w:lang w:val="en-GB" w:eastAsia="zh-CN"/>
    </w:rPr>
  </w:style>
  <w:style w:type="character" w:customStyle="1" w:styleId="142">
    <w:name w:val="B1 Char1"/>
    <w:qFormat/>
    <w:uiPriority w:val="0"/>
    <w:rPr>
      <w:rFonts w:eastAsia="Times New Roman"/>
    </w:rPr>
  </w:style>
  <w:style w:type="paragraph" w:customStyle="1" w:styleId="143">
    <w:name w:val="text intend 3"/>
    <w:basedOn w:val="1"/>
    <w:qFormat/>
    <w:uiPriority w:val="0"/>
    <w:pPr>
      <w:numPr>
        <w:ilvl w:val="0"/>
        <w:numId w:val="13"/>
      </w:numPr>
      <w:overflowPunct w:val="0"/>
      <w:autoSpaceDE w:val="0"/>
      <w:autoSpaceDN w:val="0"/>
      <w:adjustRightInd w:val="0"/>
      <w:spacing w:before="100" w:beforeAutospacing="1" w:after="120" w:line="240" w:lineRule="auto"/>
      <w:contextualSpacing/>
      <w:jc w:val="both"/>
      <w:textAlignment w:val="baseline"/>
    </w:pPr>
    <w:rPr>
      <w:rFonts w:ascii="Times New Roman" w:hAnsi="Times New Roman" w:eastAsia="MS Mincho" w:cs="Times New Roman"/>
      <w:sz w:val="18"/>
      <w:szCs w:val="20"/>
      <w:lang w:eastAsia="en-GB"/>
    </w:rPr>
  </w:style>
  <w:style w:type="paragraph" w:customStyle="1" w:styleId="144">
    <w:name w:val="main text"/>
    <w:basedOn w:val="1"/>
    <w:link w:val="145"/>
    <w:qFormat/>
    <w:uiPriority w:val="0"/>
    <w:pPr>
      <w:spacing w:before="60" w:beforeAutospacing="1" w:after="60" w:line="288" w:lineRule="auto"/>
      <w:ind w:firstLine="200" w:firstLineChars="200"/>
      <w:contextualSpacing/>
      <w:jc w:val="both"/>
    </w:pPr>
    <w:rPr>
      <w:rFonts w:ascii="Times New Roman" w:hAnsi="Times New Roman" w:eastAsia="Malgun Gothic" w:cs="Batang"/>
      <w:sz w:val="20"/>
      <w:szCs w:val="20"/>
      <w:lang w:val="en-GB" w:eastAsia="ko-KR"/>
    </w:rPr>
  </w:style>
  <w:style w:type="character" w:customStyle="1" w:styleId="145">
    <w:name w:val="main text Char"/>
    <w:link w:val="144"/>
    <w:qFormat/>
    <w:uiPriority w:val="0"/>
    <w:rPr>
      <w:rFonts w:ascii="Times New Roman" w:hAnsi="Times New Roman" w:eastAsia="Malgun Gothic" w:cs="Batang"/>
      <w:sz w:val="20"/>
      <w:szCs w:val="20"/>
      <w:lang w:val="en-GB" w:eastAsia="ko-KR"/>
    </w:rPr>
  </w:style>
  <w:style w:type="paragraph" w:customStyle="1" w:styleId="146">
    <w:name w:val="修订1"/>
    <w:hidden/>
    <w:semiHidden/>
    <w:qFormat/>
    <w:uiPriority w:val="99"/>
    <w:rPr>
      <w:rFonts w:ascii="Times New Roman" w:hAnsi="Times New Roman" w:eastAsia="宋体" w:cs="Times New Roman"/>
      <w:sz w:val="24"/>
      <w:lang w:val="en-GB" w:eastAsia="zh-CN" w:bidi="ar-SA"/>
    </w:rPr>
  </w:style>
  <w:style w:type="paragraph" w:customStyle="1" w:styleId="147">
    <w:name w:val="B3"/>
    <w:basedOn w:val="12"/>
    <w:link w:val="175"/>
    <w:qFormat/>
    <w:uiPriority w:val="0"/>
    <w:pPr>
      <w:spacing w:after="180"/>
      <w:ind w:left="1135" w:hanging="284"/>
      <w:contextualSpacing w:val="0"/>
    </w:pPr>
    <w:rPr>
      <w:rFonts w:eastAsia="Times New Roman"/>
      <w:sz w:val="20"/>
      <w:lang w:eastAsia="en-US"/>
    </w:rPr>
  </w:style>
  <w:style w:type="character" w:customStyle="1" w:styleId="148">
    <w:name w:val="B2 Car"/>
    <w:qFormat/>
    <w:uiPriority w:val="0"/>
    <w:rPr>
      <w:rFonts w:eastAsia="Times New Roman"/>
    </w:rPr>
  </w:style>
  <w:style w:type="paragraph" w:customStyle="1" w:styleId="149">
    <w:name w:val="TH"/>
    <w:basedOn w:val="1"/>
    <w:link w:val="150"/>
    <w:qFormat/>
    <w:uiPriority w:val="0"/>
    <w:pPr>
      <w:keepNext/>
      <w:keepLines/>
      <w:overflowPunct w:val="0"/>
      <w:autoSpaceDE w:val="0"/>
      <w:autoSpaceDN w:val="0"/>
      <w:adjustRightInd w:val="0"/>
      <w:spacing w:before="60" w:beforeAutospacing="1" w:after="180" w:line="240" w:lineRule="auto"/>
      <w:contextualSpacing/>
      <w:jc w:val="center"/>
      <w:textAlignment w:val="baseline"/>
    </w:pPr>
    <w:rPr>
      <w:rFonts w:ascii="Arial" w:hAnsi="Arial" w:eastAsia="Times New Roman" w:cs="Times New Roman"/>
      <w:b/>
      <w:sz w:val="20"/>
      <w:szCs w:val="20"/>
      <w:lang w:val="zh-CN" w:eastAsia="zh-CN"/>
    </w:rPr>
  </w:style>
  <w:style w:type="character" w:customStyle="1" w:styleId="150">
    <w:name w:val="TH Char"/>
    <w:link w:val="149"/>
    <w:qFormat/>
    <w:uiPriority w:val="0"/>
    <w:rPr>
      <w:rFonts w:ascii="Arial" w:hAnsi="Arial" w:eastAsia="Times New Roman" w:cs="Times New Roman"/>
      <w:b/>
      <w:sz w:val="20"/>
      <w:szCs w:val="20"/>
      <w:lang w:val="zh-CN" w:eastAsia="zh-CN"/>
    </w:rPr>
  </w:style>
  <w:style w:type="paragraph" w:customStyle="1" w:styleId="151">
    <w:name w:val="PL"/>
    <w:link w:val="15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en-US" w:bidi="ar-SA"/>
    </w:rPr>
  </w:style>
  <w:style w:type="character" w:customStyle="1" w:styleId="152">
    <w:name w:val="PL Char"/>
    <w:link w:val="151"/>
    <w:qFormat/>
    <w:uiPriority w:val="0"/>
    <w:rPr>
      <w:rFonts w:ascii="Courier New" w:hAnsi="Courier New" w:eastAsia="Times New Roman" w:cs="Times New Roman"/>
      <w:sz w:val="16"/>
      <w:szCs w:val="20"/>
    </w:rPr>
  </w:style>
  <w:style w:type="character" w:customStyle="1" w:styleId="153">
    <w:name w:val="Unresolved Mention1"/>
    <w:basedOn w:val="71"/>
    <w:semiHidden/>
    <w:unhideWhenUsed/>
    <w:qFormat/>
    <w:uiPriority w:val="99"/>
    <w:rPr>
      <w:color w:val="808080"/>
      <w:shd w:val="clear" w:color="auto" w:fill="E6E6E6"/>
    </w:rPr>
  </w:style>
  <w:style w:type="paragraph" w:customStyle="1" w:styleId="154">
    <w:name w:val="Style Heading 1NMP Heading 1H1h11h12h13h14h15h16app headin..."/>
    <w:basedOn w:val="3"/>
    <w:qFormat/>
    <w:uiPriority w:val="0"/>
    <w:pPr>
      <w:keepLines w:val="0"/>
      <w:numPr>
        <w:ilvl w:val="0"/>
        <w:numId w:val="14"/>
      </w:numPr>
      <w:spacing w:beforeAutospacing="1" w:after="60" w:line="240" w:lineRule="auto"/>
      <w:contextualSpacing/>
      <w:jc w:val="both"/>
    </w:pPr>
    <w:rPr>
      <w:rFonts w:ascii="Arial" w:hAnsi="Arial" w:eastAsia="Batang" w:cs="Arial"/>
      <w:bCs/>
      <w:color w:val="auto"/>
      <w:kern w:val="32"/>
      <w:sz w:val="28"/>
      <w:lang w:val="en-GB"/>
    </w:rPr>
  </w:style>
  <w:style w:type="character" w:customStyle="1" w:styleId="155">
    <w:name w:val="Unresolved Mention2"/>
    <w:basedOn w:val="71"/>
    <w:semiHidden/>
    <w:unhideWhenUsed/>
    <w:qFormat/>
    <w:uiPriority w:val="99"/>
    <w:rPr>
      <w:color w:val="605E5C"/>
      <w:shd w:val="clear" w:color="auto" w:fill="E1DFDD"/>
    </w:rPr>
  </w:style>
  <w:style w:type="paragraph" w:customStyle="1" w:styleId="156">
    <w:name w:val="样式1"/>
    <w:basedOn w:val="1"/>
    <w:qFormat/>
    <w:uiPriority w:val="0"/>
    <w:pPr>
      <w:keepNext/>
      <w:keepLines/>
      <w:numPr>
        <w:ilvl w:val="0"/>
        <w:numId w:val="15"/>
      </w:numPr>
      <w:overflowPunct w:val="0"/>
      <w:autoSpaceDE w:val="0"/>
      <w:autoSpaceDN w:val="0"/>
      <w:adjustRightInd w:val="0"/>
      <w:spacing w:before="100" w:beforeAutospacing="1" w:after="0" w:line="240" w:lineRule="auto"/>
      <w:contextualSpacing/>
      <w:textAlignment w:val="baseline"/>
    </w:pPr>
    <w:rPr>
      <w:rFonts w:ascii="Arial" w:hAnsi="Arial" w:eastAsia="MS Mincho" w:cs="Times New Roman"/>
      <w:sz w:val="18"/>
      <w:szCs w:val="20"/>
      <w:lang w:val="zh-CN" w:eastAsia="ja-JP"/>
    </w:rPr>
  </w:style>
  <w:style w:type="paragraph" w:customStyle="1" w:styleId="157">
    <w:name w:val="TAH"/>
    <w:basedOn w:val="158"/>
    <w:link w:val="160"/>
    <w:qFormat/>
    <w:uiPriority w:val="0"/>
    <w:rPr>
      <w:b/>
    </w:rPr>
  </w:style>
  <w:style w:type="paragraph" w:customStyle="1" w:styleId="158">
    <w:name w:val="TAC"/>
    <w:basedOn w:val="1"/>
    <w:link w:val="159"/>
    <w:qFormat/>
    <w:uiPriority w:val="0"/>
    <w:pPr>
      <w:keepNext/>
      <w:keepLines/>
      <w:spacing w:before="100" w:beforeAutospacing="1" w:after="0" w:line="240" w:lineRule="auto"/>
      <w:contextualSpacing/>
      <w:jc w:val="center"/>
    </w:pPr>
    <w:rPr>
      <w:rFonts w:ascii="Arial" w:hAnsi="Arial" w:cs="Times New Roman"/>
      <w:sz w:val="18"/>
      <w:szCs w:val="20"/>
      <w:lang w:val="en-GB"/>
    </w:rPr>
  </w:style>
  <w:style w:type="character" w:customStyle="1" w:styleId="159">
    <w:name w:val="TAC Char"/>
    <w:link w:val="158"/>
    <w:qFormat/>
    <w:locked/>
    <w:uiPriority w:val="0"/>
    <w:rPr>
      <w:rFonts w:ascii="Arial" w:hAnsi="Arial" w:cs="Times New Roman"/>
      <w:sz w:val="18"/>
      <w:szCs w:val="20"/>
      <w:lang w:val="en-GB"/>
    </w:rPr>
  </w:style>
  <w:style w:type="character" w:customStyle="1" w:styleId="160">
    <w:name w:val="TAH Car"/>
    <w:link w:val="157"/>
    <w:qFormat/>
    <w:locked/>
    <w:uiPriority w:val="0"/>
    <w:rPr>
      <w:rFonts w:ascii="Arial" w:hAnsi="Arial" w:cs="Times New Roman"/>
      <w:b/>
      <w:sz w:val="18"/>
      <w:szCs w:val="20"/>
      <w:lang w:val="en-GB"/>
    </w:rPr>
  </w:style>
  <w:style w:type="character" w:customStyle="1" w:styleId="161">
    <w:name w:val="访问过的超链接1"/>
    <w:basedOn w:val="71"/>
    <w:semiHidden/>
    <w:unhideWhenUsed/>
    <w:qFormat/>
    <w:uiPriority w:val="0"/>
    <w:rPr>
      <w:color w:val="954F72"/>
      <w:u w:val="single"/>
    </w:rPr>
  </w:style>
  <w:style w:type="character" w:styleId="162">
    <w:name w:val="Placeholder Text"/>
    <w:basedOn w:val="71"/>
    <w:semiHidden/>
    <w:qFormat/>
    <w:uiPriority w:val="99"/>
    <w:rPr>
      <w:color w:val="808080"/>
    </w:rPr>
  </w:style>
  <w:style w:type="table" w:customStyle="1" w:styleId="163">
    <w:name w:val="网格表 4 - 着色 51"/>
    <w:basedOn w:val="69"/>
    <w:qFormat/>
    <w:uiPriority w:val="49"/>
    <w:rPr>
      <w:kern w:val="2"/>
      <w:sz w:val="21"/>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b/>
        <w:bCs/>
      </w:rPr>
      <w:tcPr>
        <w:tcBorders>
          <w:top w:val="double" w:color="4472C4" w:sz="4" w:space="0"/>
        </w:tcBorders>
      </w:tcPr>
    </w:tblStylePr>
    <w:tblStylePr w:type="firstCol">
      <w:rPr>
        <w:b/>
        <w:bCs/>
      </w:rPr>
    </w:tblStylePr>
    <w:tblStylePr w:type="lastCol">
      <w:rPr>
        <w:b/>
        <w:bCs/>
      </w:rPr>
    </w:tblStylePr>
    <w:tblStylePr w:type="band1Vert">
      <w:tcPr>
        <w:shd w:val="clear" w:color="auto" w:fill="D9E2F3"/>
      </w:tcPr>
    </w:tblStylePr>
    <w:tblStylePr w:type="band1Horz">
      <w:tcPr>
        <w:shd w:val="clear" w:color="auto" w:fill="D9E2F3"/>
      </w:tcPr>
    </w:tblStylePr>
  </w:style>
  <w:style w:type="character" w:customStyle="1" w:styleId="164">
    <w:name w:val="fontstyle31"/>
    <w:basedOn w:val="71"/>
    <w:qFormat/>
    <w:uiPriority w:val="0"/>
    <w:rPr>
      <w:rFonts w:hint="default" w:ascii="TimesNewRomanPSMT" w:hAnsi="TimesNewRomanPSMT"/>
      <w:color w:val="000000"/>
      <w:sz w:val="54"/>
      <w:szCs w:val="54"/>
    </w:rPr>
  </w:style>
  <w:style w:type="paragraph" w:customStyle="1" w:styleId="165">
    <w:name w:val="TAN"/>
    <w:basedOn w:val="1"/>
    <w:link w:val="166"/>
    <w:qFormat/>
    <w:uiPriority w:val="0"/>
    <w:pPr>
      <w:keepNext/>
      <w:keepLines/>
      <w:spacing w:before="100" w:beforeAutospacing="1" w:after="0" w:line="240" w:lineRule="auto"/>
      <w:ind w:left="851" w:hanging="851"/>
      <w:contextualSpacing/>
    </w:pPr>
    <w:rPr>
      <w:rFonts w:ascii="Arial" w:hAnsi="Arial" w:eastAsia="Arial" w:cs="Times New Roman"/>
      <w:sz w:val="18"/>
      <w:szCs w:val="20"/>
      <w:lang w:val="en-GB"/>
    </w:rPr>
  </w:style>
  <w:style w:type="character" w:customStyle="1" w:styleId="166">
    <w:name w:val="TAN Char"/>
    <w:link w:val="165"/>
    <w:qFormat/>
    <w:uiPriority w:val="0"/>
    <w:rPr>
      <w:rFonts w:ascii="Arial" w:hAnsi="Arial" w:eastAsia="Arial" w:cs="Times New Roman"/>
      <w:sz w:val="18"/>
      <w:szCs w:val="20"/>
      <w:lang w:val="en-GB"/>
    </w:rPr>
  </w:style>
  <w:style w:type="character" w:customStyle="1" w:styleId="167">
    <w:name w:val="number2"/>
    <w:basedOn w:val="71"/>
    <w:qFormat/>
    <w:uiPriority w:val="0"/>
  </w:style>
  <w:style w:type="paragraph" w:customStyle="1" w:styleId="168">
    <w:name w:val="TAL"/>
    <w:basedOn w:val="1"/>
    <w:link w:val="169"/>
    <w:qFormat/>
    <w:uiPriority w:val="0"/>
    <w:pPr>
      <w:keepNext/>
      <w:keepLines/>
      <w:overflowPunct w:val="0"/>
      <w:autoSpaceDE w:val="0"/>
      <w:autoSpaceDN w:val="0"/>
      <w:adjustRightInd w:val="0"/>
      <w:spacing w:beforeAutospacing="1" w:after="0" w:line="240" w:lineRule="auto"/>
      <w:contextualSpacing/>
      <w:textAlignment w:val="baseline"/>
    </w:pPr>
    <w:rPr>
      <w:rFonts w:ascii="Arial" w:hAnsi="Arial" w:eastAsia="Times New Roman" w:cs="Times New Roman"/>
      <w:sz w:val="18"/>
      <w:szCs w:val="20"/>
      <w:lang w:val="en-GB" w:eastAsia="ja-JP"/>
    </w:rPr>
  </w:style>
  <w:style w:type="character" w:customStyle="1" w:styleId="169">
    <w:name w:val="TAL Car"/>
    <w:link w:val="168"/>
    <w:qFormat/>
    <w:uiPriority w:val="0"/>
    <w:rPr>
      <w:rFonts w:ascii="Arial" w:hAnsi="Arial" w:eastAsia="Times New Roman" w:cs="Times New Roman"/>
      <w:sz w:val="18"/>
      <w:szCs w:val="20"/>
      <w:lang w:val="en-GB" w:eastAsia="ja-JP"/>
    </w:rPr>
  </w:style>
  <w:style w:type="character" w:customStyle="1" w:styleId="170">
    <w:name w:val="B1 Zchn"/>
    <w:qFormat/>
    <w:uiPriority w:val="0"/>
    <w:rPr>
      <w:lang w:val="en-GB" w:eastAsia="en-US"/>
    </w:rPr>
  </w:style>
  <w:style w:type="table" w:customStyle="1" w:styleId="171">
    <w:name w:val="网格表 4 - 着色 21"/>
    <w:basedOn w:val="69"/>
    <w:qFormat/>
    <w:uiPriority w:val="49"/>
    <w:tblPr>
      <w:tblBorders>
        <w:top w:val="single" w:color="F4B083" w:sz="4" w:space="0"/>
        <w:left w:val="single" w:color="F4B083" w:sz="4" w:space="0"/>
        <w:bottom w:val="single" w:color="F4B083" w:sz="4" w:space="0"/>
        <w:right w:val="single" w:color="F4B083" w:sz="4" w:space="0"/>
        <w:insideH w:val="single" w:color="F4B083" w:sz="4" w:space="0"/>
        <w:insideV w:val="single" w:color="F4B083" w:sz="4" w:space="0"/>
      </w:tblBorders>
    </w:tblPr>
    <w:tblStylePr w:type="firstRow">
      <w:rPr>
        <w:b/>
        <w:bCs/>
        <w:color w:val="FFFFFF"/>
      </w:rPr>
      <w:tcPr>
        <w:tcBorders>
          <w:top w:val="single" w:color="ED7D31" w:sz="4" w:space="0"/>
          <w:left w:val="single" w:color="ED7D31" w:sz="4" w:space="0"/>
          <w:bottom w:val="single" w:color="ED7D31" w:sz="4" w:space="0"/>
          <w:right w:val="single" w:color="ED7D31" w:sz="4" w:space="0"/>
          <w:insideH w:val="nil"/>
          <w:insideV w:val="nil"/>
        </w:tcBorders>
        <w:shd w:val="clear" w:color="auto" w:fill="ED7D31"/>
      </w:tcPr>
    </w:tblStylePr>
    <w:tblStylePr w:type="lastRow">
      <w:rPr>
        <w:b/>
        <w:bCs/>
      </w:rPr>
      <w:tcPr>
        <w:tcBorders>
          <w:top w:val="double" w:color="ED7D31" w:sz="4" w:space="0"/>
        </w:tcBorders>
      </w:tcPr>
    </w:tblStylePr>
    <w:tblStylePr w:type="firstCol">
      <w:rPr>
        <w:b/>
        <w:bCs/>
      </w:rPr>
    </w:tblStylePr>
    <w:tblStylePr w:type="lastCol">
      <w:rPr>
        <w:b/>
        <w:bCs/>
      </w:rPr>
    </w:tblStylePr>
    <w:tblStylePr w:type="band1Vert">
      <w:tcPr>
        <w:shd w:val="clear" w:color="auto" w:fill="FBE4D5"/>
      </w:tcPr>
    </w:tblStylePr>
    <w:tblStylePr w:type="band1Horz">
      <w:tcPr>
        <w:shd w:val="clear" w:color="auto" w:fill="FBE4D5"/>
      </w:tcPr>
    </w:tblStylePr>
  </w:style>
  <w:style w:type="character" w:customStyle="1" w:styleId="172">
    <w:name w:val="fontstyle41"/>
    <w:basedOn w:val="71"/>
    <w:qFormat/>
    <w:uiPriority w:val="0"/>
    <w:rPr>
      <w:rFonts w:hint="default" w:ascii="CambriaMath" w:hAnsi="CambriaMath"/>
      <w:color w:val="000000"/>
      <w:sz w:val="20"/>
      <w:szCs w:val="20"/>
    </w:rPr>
  </w:style>
  <w:style w:type="character" w:customStyle="1" w:styleId="173">
    <w:name w:val="tgt1"/>
    <w:basedOn w:val="71"/>
    <w:qFormat/>
    <w:uiPriority w:val="0"/>
  </w:style>
  <w:style w:type="table" w:customStyle="1" w:styleId="174">
    <w:name w:val="网格表 5 深色 - 着色 51"/>
    <w:basedOn w:val="69"/>
    <w:qFormat/>
    <w:uiPriority w:val="50"/>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D9E2F3"/>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4472C4"/>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4472C4"/>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4472C4"/>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4472C4"/>
      </w:tcPr>
    </w:tblStylePr>
    <w:tblStylePr w:type="band1Vert">
      <w:tcPr>
        <w:shd w:val="clear" w:color="auto" w:fill="B4C6E7"/>
      </w:tcPr>
    </w:tblStylePr>
    <w:tblStylePr w:type="band1Horz">
      <w:tcPr>
        <w:shd w:val="clear" w:color="auto" w:fill="B4C6E7"/>
      </w:tcPr>
    </w:tblStylePr>
  </w:style>
  <w:style w:type="character" w:customStyle="1" w:styleId="175">
    <w:name w:val="B3 Char"/>
    <w:link w:val="147"/>
    <w:qFormat/>
    <w:uiPriority w:val="0"/>
    <w:rPr>
      <w:rFonts w:ascii="Times New Roman" w:hAnsi="Times New Roman" w:eastAsia="Times New Roman" w:cs="Times New Roman"/>
      <w:sz w:val="20"/>
      <w:szCs w:val="20"/>
      <w:lang w:val="en-GB"/>
    </w:rPr>
  </w:style>
  <w:style w:type="table" w:customStyle="1" w:styleId="176">
    <w:name w:val="网格表 5 深色 - 着色 11"/>
    <w:basedOn w:val="69"/>
    <w:qFormat/>
    <w:uiPriority w:val="50"/>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DEEAF6"/>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5B9BD5"/>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5B9BD5"/>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5B9BD5"/>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5B9BD5"/>
      </w:tcPr>
    </w:tblStylePr>
    <w:tblStylePr w:type="band1Vert">
      <w:tcPr>
        <w:shd w:val="clear" w:color="auto" w:fill="BDD6EE"/>
      </w:tcPr>
    </w:tblStylePr>
    <w:tblStylePr w:type="band1Horz">
      <w:tcPr>
        <w:shd w:val="clear" w:color="auto" w:fill="BDD6EE"/>
      </w:tcPr>
    </w:tblStylePr>
  </w:style>
  <w:style w:type="table" w:customStyle="1" w:styleId="177">
    <w:name w:val="网格表 4 - 着色 31"/>
    <w:basedOn w:val="69"/>
    <w:qFormat/>
    <w:uiPriority w:val="49"/>
    <w:tblPr>
      <w:tblBorders>
        <w:top w:val="single" w:color="C9C9C9" w:sz="4" w:space="0"/>
        <w:left w:val="single" w:color="C9C9C9" w:sz="4" w:space="0"/>
        <w:bottom w:val="single" w:color="C9C9C9" w:sz="4" w:space="0"/>
        <w:right w:val="single" w:color="C9C9C9" w:sz="4" w:space="0"/>
        <w:insideH w:val="single" w:color="C9C9C9" w:sz="4" w:space="0"/>
        <w:insideV w:val="single" w:color="C9C9C9" w:sz="4" w:space="0"/>
      </w:tblBorders>
    </w:tblPr>
    <w:tblStylePr w:type="firstRow">
      <w:rPr>
        <w:b/>
        <w:bCs/>
        <w:color w:val="FFFFFF"/>
      </w:rPr>
      <w:tcPr>
        <w:tcBorders>
          <w:top w:val="single" w:color="A5A5A5" w:sz="4" w:space="0"/>
          <w:left w:val="single" w:color="A5A5A5" w:sz="4" w:space="0"/>
          <w:bottom w:val="single" w:color="A5A5A5" w:sz="4" w:space="0"/>
          <w:right w:val="single" w:color="A5A5A5" w:sz="4" w:space="0"/>
          <w:insideH w:val="nil"/>
          <w:insideV w:val="nil"/>
        </w:tcBorders>
        <w:shd w:val="clear" w:color="auto" w:fill="A5A5A5"/>
      </w:tcPr>
    </w:tblStylePr>
    <w:tblStylePr w:type="lastRow">
      <w:rPr>
        <w:b/>
        <w:bCs/>
      </w:rPr>
      <w:tcPr>
        <w:tcBorders>
          <w:top w:val="double" w:color="A5A5A5" w:sz="4" w:space="0"/>
        </w:tcBorders>
      </w:tcPr>
    </w:tblStylePr>
    <w:tblStylePr w:type="firstCol">
      <w:rPr>
        <w:b/>
        <w:bCs/>
      </w:rPr>
    </w:tblStylePr>
    <w:tblStylePr w:type="lastCol">
      <w:rPr>
        <w:b/>
        <w:bCs/>
      </w:rPr>
    </w:tblStylePr>
    <w:tblStylePr w:type="band1Vert">
      <w:tcPr>
        <w:shd w:val="clear" w:color="auto" w:fill="EDEDED"/>
      </w:tcPr>
    </w:tblStylePr>
    <w:tblStylePr w:type="band1Horz">
      <w:tcPr>
        <w:shd w:val="clear" w:color="auto" w:fill="EDEDED"/>
      </w:tcPr>
    </w:tblStylePr>
  </w:style>
  <w:style w:type="table" w:customStyle="1" w:styleId="178">
    <w:name w:val="网格表 4 - 着色 52"/>
    <w:basedOn w:val="69"/>
    <w:qFormat/>
    <w:uiPriority w:val="49"/>
    <w:tblPr>
      <w:tblBorders>
        <w:top w:val="single" w:color="9CC2E5" w:themeColor="accent5" w:themeTint="99" w:sz="4" w:space="0"/>
        <w:left w:val="single" w:color="9CC2E5" w:themeColor="accent5" w:themeTint="99" w:sz="4" w:space="0"/>
        <w:bottom w:val="single" w:color="9CC2E5" w:themeColor="accent5" w:themeTint="99" w:sz="4" w:space="0"/>
        <w:right w:val="single" w:color="9CC2E5" w:themeColor="accent5" w:themeTint="99" w:sz="4" w:space="0"/>
        <w:insideH w:val="single" w:color="9CC2E5" w:themeColor="accent5" w:themeTint="99" w:sz="4" w:space="0"/>
        <w:insideV w:val="single" w:color="9CC2E5" w:themeColor="accent5" w:themeTint="99" w:sz="4" w:space="0"/>
      </w:tblBorders>
    </w:tblPr>
    <w:tblStylePr w:type="firstRow">
      <w:rPr>
        <w:b/>
        <w:bCs/>
        <w:color w:val="FFFFFF" w:themeColor="background1"/>
        <w14:textFill>
          <w14:solidFill>
            <w14:schemeClr w14:val="bg1"/>
          </w14:solidFill>
        </w14:textFill>
      </w:rPr>
      <w:tcPr>
        <w:tcBorders>
          <w:top w:val="single" w:color="5B9BD5" w:themeColor="accent5" w:sz="4" w:space="0"/>
          <w:left w:val="single" w:color="5B9BD5" w:themeColor="accent5" w:sz="4" w:space="0"/>
          <w:bottom w:val="single" w:color="5B9BD5" w:themeColor="accent5" w:sz="4" w:space="0"/>
          <w:right w:val="single" w:color="5B9BD5" w:themeColor="accent5" w:sz="4" w:space="0"/>
          <w:insideH w:val="nil"/>
          <w:insideV w:val="nil"/>
        </w:tcBorders>
        <w:shd w:val="clear" w:color="auto" w:fill="5B9BD5" w:themeFill="accent5"/>
      </w:tcPr>
    </w:tblStylePr>
    <w:tblStylePr w:type="lastRow">
      <w:rPr>
        <w:b/>
        <w:bCs/>
      </w:rPr>
      <w:tcPr>
        <w:tcBorders>
          <w:top w:val="double" w:color="5B9BD5" w:themeColor="accent5" w:sz="4" w:space="0"/>
        </w:tcBorders>
      </w:tcPr>
    </w:tblStylePr>
    <w:tblStylePr w:type="firstCol">
      <w:rPr>
        <w:b/>
        <w:bCs/>
      </w:rPr>
    </w:tblStylePr>
    <w:tblStylePr w:type="lastCol">
      <w:rPr>
        <w:b/>
        <w:bCs/>
      </w:rPr>
    </w:tblStylePr>
    <w:tblStylePr w:type="band1Vert">
      <w:tcPr>
        <w:shd w:val="clear" w:color="auto" w:fill="DEEAF6" w:themeFill="accent5" w:themeFillTint="33"/>
      </w:tcPr>
    </w:tblStylePr>
    <w:tblStylePr w:type="band1Horz">
      <w:tcPr>
        <w:shd w:val="clear" w:color="auto" w:fill="DEEAF6" w:themeFill="accent5" w:themeFillTint="33"/>
      </w:tcPr>
    </w:tblStylePr>
  </w:style>
  <w:style w:type="table" w:customStyle="1" w:styleId="179">
    <w:name w:val="网格表 4 - 着色 22"/>
    <w:basedOn w:val="69"/>
    <w:qFormat/>
    <w:uiPriority w:val="49"/>
    <w:tblPr>
      <w:tblBorders>
        <w:top w:val="single" w:color="F4B083" w:themeColor="accent2" w:themeTint="99" w:sz="4" w:space="0"/>
        <w:left w:val="single" w:color="F4B083" w:themeColor="accent2" w:themeTint="99" w:sz="4" w:space="0"/>
        <w:bottom w:val="single" w:color="F4B083" w:themeColor="accent2" w:themeTint="99" w:sz="4" w:space="0"/>
        <w:right w:val="single" w:color="F4B083" w:themeColor="accent2" w:themeTint="99" w:sz="4" w:space="0"/>
        <w:insideH w:val="single" w:color="F4B083" w:themeColor="accent2" w:themeTint="99" w:sz="4" w:space="0"/>
        <w:insideV w:val="single" w:color="F4B083" w:themeColor="accent2" w:themeTint="99" w:sz="4" w:space="0"/>
      </w:tblBorders>
    </w:tblPr>
    <w:tblStylePr w:type="firstRow">
      <w:rPr>
        <w:b/>
        <w:bCs/>
        <w:color w:val="FFFFFF" w:themeColor="background1"/>
        <w14:textFill>
          <w14:solidFill>
            <w14:schemeClr w14:val="bg1"/>
          </w14:solidFill>
        </w14:textFill>
      </w:rPr>
      <w:tcPr>
        <w:tcBorders>
          <w:top w:val="single" w:color="ED7D31" w:themeColor="accent2" w:sz="4" w:space="0"/>
          <w:left w:val="single" w:color="ED7D31" w:themeColor="accent2" w:sz="4" w:space="0"/>
          <w:bottom w:val="single" w:color="ED7D31" w:themeColor="accent2" w:sz="4" w:space="0"/>
          <w:right w:val="single" w:color="ED7D31" w:themeColor="accent2" w:sz="4" w:space="0"/>
          <w:insideH w:val="nil"/>
          <w:insideV w:val="nil"/>
        </w:tcBorders>
        <w:shd w:val="clear" w:color="auto" w:fill="ED7D31" w:themeFill="accent2"/>
      </w:tcPr>
    </w:tblStylePr>
    <w:tblStylePr w:type="lastRow">
      <w:rPr>
        <w:b/>
        <w:bCs/>
      </w:rPr>
      <w:tcPr>
        <w:tcBorders>
          <w:top w:val="double" w:color="ED7D31" w:themeColor="accent2" w:sz="4" w:space="0"/>
        </w:tcBorders>
      </w:tcPr>
    </w:tblStylePr>
    <w:tblStylePr w:type="firstCol">
      <w:rPr>
        <w:b/>
        <w:bCs/>
      </w:rPr>
    </w:tblStylePr>
    <w:tblStylePr w:type="lastCol">
      <w:rPr>
        <w:b/>
        <w:bCs/>
      </w:rPr>
    </w:tblStylePr>
    <w:tblStylePr w:type="band1Vert">
      <w:tcPr>
        <w:shd w:val="clear" w:color="auto" w:fill="FBE4D5" w:themeFill="accent2" w:themeFillTint="33"/>
      </w:tcPr>
    </w:tblStylePr>
    <w:tblStylePr w:type="band1Horz">
      <w:tcPr>
        <w:shd w:val="clear" w:color="auto" w:fill="FBE4D5" w:themeFill="accent2" w:themeFillTint="33"/>
      </w:tcPr>
    </w:tblStylePr>
  </w:style>
  <w:style w:type="table" w:customStyle="1" w:styleId="180">
    <w:name w:val="网格表 5 深色 - 着色 52"/>
    <w:basedOn w:val="69"/>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EEAF6" w:themeFill="accent5"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5B9BD5" w:themeFill="accent5"/>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5B9BD5" w:themeFill="accent5"/>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5B9BD5" w:themeFill="accent5"/>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5B9BD5" w:themeFill="accent5"/>
      </w:tcPr>
    </w:tblStylePr>
    <w:tblStylePr w:type="band1Vert">
      <w:tcPr>
        <w:shd w:val="clear" w:color="auto" w:fill="BDD6EE" w:themeFill="accent5" w:themeFillTint="66"/>
      </w:tcPr>
    </w:tblStylePr>
    <w:tblStylePr w:type="band1Horz">
      <w:tcPr>
        <w:shd w:val="clear" w:color="auto" w:fill="BDD6EE" w:themeFill="accent5" w:themeFillTint="66"/>
      </w:tcPr>
    </w:tblStylePr>
  </w:style>
  <w:style w:type="table" w:customStyle="1" w:styleId="181">
    <w:name w:val="网格表 5 深色 - 着色 12"/>
    <w:basedOn w:val="69"/>
    <w:qFormat/>
    <w:uiPriority w:val="50"/>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DEEAF6"/>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5B9BD5"/>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5B9BD5"/>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5B9BD5"/>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5B9BD5"/>
      </w:tcPr>
    </w:tblStylePr>
    <w:tblStylePr w:type="band1Vert">
      <w:tcPr>
        <w:shd w:val="clear" w:color="auto" w:fill="BDD6EE"/>
      </w:tcPr>
    </w:tblStylePr>
    <w:tblStylePr w:type="band1Horz">
      <w:tcPr>
        <w:shd w:val="clear" w:color="auto" w:fill="BDD6EE"/>
      </w:tcPr>
    </w:tblStylePr>
  </w:style>
  <w:style w:type="table" w:customStyle="1" w:styleId="182">
    <w:name w:val="网格表 4 - 着色 32"/>
    <w:basedOn w:val="69"/>
    <w:qFormat/>
    <w:uiPriority w:val="49"/>
    <w:tblPr>
      <w:tblBorders>
        <w:top w:val="single" w:color="C8C8C8" w:themeColor="accent3" w:themeTint="99" w:sz="4" w:space="0"/>
        <w:left w:val="single" w:color="C8C8C8" w:themeColor="accent3" w:themeTint="99" w:sz="4" w:space="0"/>
        <w:bottom w:val="single" w:color="C8C8C8" w:themeColor="accent3" w:themeTint="99" w:sz="4" w:space="0"/>
        <w:right w:val="single" w:color="C8C8C8" w:themeColor="accent3" w:themeTint="99" w:sz="4" w:space="0"/>
        <w:insideH w:val="single" w:color="C8C8C8" w:themeColor="accent3" w:themeTint="99" w:sz="4" w:space="0"/>
        <w:insideV w:val="single" w:color="C8C8C8" w:themeColor="accent3" w:themeTint="99" w:sz="4" w:space="0"/>
      </w:tblBorders>
    </w:tblPr>
    <w:tblStylePr w:type="firstRow">
      <w:rPr>
        <w:b/>
        <w:bCs/>
        <w:color w:val="FFFFFF" w:themeColor="background1"/>
        <w14:textFill>
          <w14:solidFill>
            <w14:schemeClr w14:val="bg1"/>
          </w14:solidFill>
        </w14:textFill>
      </w:rPr>
      <w:tcPr>
        <w:tcBorders>
          <w:top w:val="single" w:color="A5A5A5" w:themeColor="accent3" w:sz="4" w:space="0"/>
          <w:left w:val="single" w:color="A5A5A5" w:themeColor="accent3" w:sz="4" w:space="0"/>
          <w:bottom w:val="single" w:color="A5A5A5" w:themeColor="accent3" w:sz="4" w:space="0"/>
          <w:right w:val="single" w:color="A5A5A5" w:themeColor="accent3" w:sz="4" w:space="0"/>
          <w:insideH w:val="nil"/>
          <w:insideV w:val="nil"/>
        </w:tcBorders>
        <w:shd w:val="clear" w:color="auto" w:fill="A5A5A5" w:themeFill="accent3"/>
      </w:tcPr>
    </w:tblStylePr>
    <w:tblStylePr w:type="lastRow">
      <w:rPr>
        <w:b/>
        <w:bCs/>
      </w:rPr>
      <w:tcPr>
        <w:tcBorders>
          <w:top w:val="double" w:color="A5A5A5" w:themeColor="accent3" w:sz="4" w:space="0"/>
        </w:tcBorders>
      </w:tcPr>
    </w:tblStylePr>
    <w:tblStylePr w:type="firstCol">
      <w:rPr>
        <w:b/>
        <w:bCs/>
      </w:rPr>
    </w:tblStylePr>
    <w:tblStylePr w:type="lastCol">
      <w:rPr>
        <w:b/>
        <w:bCs/>
      </w:rPr>
    </w:tblStylePr>
    <w:tblStylePr w:type="band1Vert">
      <w:tcPr>
        <w:shd w:val="clear" w:color="auto" w:fill="ECECEC" w:themeFill="accent3" w:themeFillTint="33"/>
      </w:tcPr>
    </w:tblStylePr>
    <w:tblStylePr w:type="band1Horz">
      <w:tcPr>
        <w:shd w:val="clear" w:color="auto" w:fill="ECECEC" w:themeFill="accent3" w:themeFillTint="33"/>
      </w:tcPr>
    </w:tblStylePr>
  </w:style>
  <w:style w:type="table" w:customStyle="1" w:styleId="183">
    <w:name w:val="网格表 4 - 着色 13"/>
    <w:basedOn w:val="69"/>
    <w:qFormat/>
    <w:uiPriority w:val="49"/>
    <w:rPr>
      <w:kern w:val="2"/>
      <w:sz w:val="21"/>
    </w:rPr>
    <w:tblPr>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color w:val="FFFFFF"/>
      </w:rPr>
      <w:tcPr>
        <w:tcBorders>
          <w:top w:val="single" w:color="5B9BD5" w:sz="4" w:space="0"/>
          <w:left w:val="single" w:color="5B9BD5" w:sz="4" w:space="0"/>
          <w:bottom w:val="single" w:color="5B9BD5" w:sz="4" w:space="0"/>
          <w:right w:val="single" w:color="5B9BD5" w:sz="4" w:space="0"/>
          <w:insideH w:val="nil"/>
          <w:insideV w:val="nil"/>
        </w:tcBorders>
        <w:shd w:val="clear" w:color="auto" w:fill="5B9BD5"/>
      </w:tcPr>
    </w:tblStylePr>
    <w:tblStylePr w:type="lastRow">
      <w:rPr>
        <w:b/>
        <w:bCs/>
      </w:rPr>
      <w:tcPr>
        <w:tcBorders>
          <w:top w:val="double" w:color="5B9BD5" w:sz="4" w:space="0"/>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paragraph" w:customStyle="1" w:styleId="184">
    <w:name w:val="EQ"/>
    <w:basedOn w:val="1"/>
    <w:next w:val="1"/>
    <w:qFormat/>
    <w:uiPriority w:val="99"/>
    <w:pPr>
      <w:keepLines/>
      <w:tabs>
        <w:tab w:val="center" w:pos="4536"/>
        <w:tab w:val="right" w:pos="9072"/>
      </w:tabs>
      <w:spacing w:after="180" w:line="240" w:lineRule="auto"/>
    </w:pPr>
    <w:rPr>
      <w:rFonts w:ascii="Times New Roman" w:hAnsi="Times New Roman" w:eastAsia="宋体" w:cs="Times New Roman"/>
      <w:sz w:val="20"/>
      <w:szCs w:val="20"/>
      <w:lang w:val="en-GB"/>
    </w:rPr>
  </w:style>
  <w:style w:type="character" w:customStyle="1" w:styleId="185">
    <w:name w:val="列出段落 字符1"/>
    <w:autoRedefine/>
    <w:qFormat/>
    <w:locked/>
    <w:uiPriority w:val="34"/>
  </w:style>
  <w:style w:type="paragraph" w:customStyle="1" w:styleId="186">
    <w:name w:val="LGTdoc_본문"/>
    <w:basedOn w:val="1"/>
    <w:qFormat/>
    <w:uiPriority w:val="0"/>
    <w:pPr>
      <w:widowControl w:val="0"/>
      <w:autoSpaceDE w:val="0"/>
      <w:autoSpaceDN w:val="0"/>
      <w:adjustRightInd w:val="0"/>
      <w:snapToGrid w:val="0"/>
      <w:spacing w:after="120" w:afterLines="50" w:line="264" w:lineRule="auto"/>
    </w:pPr>
    <w:rPr>
      <w:rFonts w:eastAsia="Batang"/>
      <w:kern w:val="2"/>
      <w:szCs w:val="24"/>
      <w:lang w:eastAsia="zh-CN"/>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141ebd1-1bed-4367-83d7-8c127469bc38">
      <UserInfo>
        <DisplayName/>
        <AccountId xsi:nil="true"/>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A473EF91921FB47AEEF059750FE2B40" ma:contentTypeVersion="21" ma:contentTypeDescription="Create a new document." ma:contentTypeScope="" ma:versionID="f8a15ca45e1a032b9f864be9c31ce236">
  <xsd:schema xmlns:xsd="http://www.w3.org/2001/XMLSchema" xmlns:xs="http://www.w3.org/2001/XMLSchema" xmlns:p="http://schemas.microsoft.com/office/2006/metadata/properties" xmlns:ns2="6616f1ea-03e3-4c44-b78a-609eed67bd72" xmlns:ns3="9141ebd1-1bed-4367-83d7-8c127469bc38" xmlns:ns4="cc6c5654-2e41-4977-ba01-02aca8757efb" targetNamespace="http://schemas.microsoft.com/office/2006/metadata/properties" ma:root="true" ma:fieldsID="d5998439f7810c051b754cedb5a32df5" ns2:_="" ns3:_="" ns4:_="">
    <xsd:import namespace="6616f1ea-03e3-4c44-b78a-609eed67bd72"/>
    <xsd:import namespace="9141ebd1-1bed-4367-83d7-8c127469bc38"/>
    <xsd:import namespace="cc6c5654-2e41-4977-ba01-02aca8757ef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16f1ea-03e3-4c44-b78a-609eed67bd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141ebd1-1bed-4367-83d7-8c127469bc3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6c5654-2e41-4977-ba01-02aca8757efb" elementFormDefault="qualified">
    <xsd:import namespace="http://schemas.microsoft.com/office/2006/documentManagement/types"/>
    <xsd:import namespace="http://schemas.microsoft.com/office/infopath/2007/PartnerControls"/>
    <xsd:element name="MediaServiceDateTaken" ma:index="14"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4B6204E-FF36-4020-B51B-B13A2E570E76}">
  <ds:schemaRefs/>
</ds:datastoreItem>
</file>

<file path=customXml/itemProps2.xml><?xml version="1.0" encoding="utf-8"?>
<ds:datastoreItem xmlns:ds="http://schemas.openxmlformats.org/officeDocument/2006/customXml" ds:itemID="{EC3856BB-FA30-4221-A957-89C7D07F3980}">
  <ds:schemaRefs/>
</ds:datastoreItem>
</file>

<file path=customXml/itemProps3.xml><?xml version="1.0" encoding="utf-8"?>
<ds:datastoreItem xmlns:ds="http://schemas.openxmlformats.org/officeDocument/2006/customXml" ds:itemID="{752908AD-8FEE-4AE6-94F6-C979F117B291}">
  <ds:schemaRefs/>
</ds:datastoreItem>
</file>

<file path=docProps/app.xml><?xml version="1.0" encoding="utf-8"?>
<Properties xmlns="http://schemas.openxmlformats.org/officeDocument/2006/extended-properties" xmlns:vt="http://schemas.openxmlformats.org/officeDocument/2006/docPropsVTypes">
  <Template>Normal.dotm</Template>
  <Company>tclking</Company>
  <Pages>6</Pages>
  <Words>2311</Words>
  <Characters>12455</Characters>
  <Lines>105</Lines>
  <Paragraphs>29</Paragraphs>
  <TotalTime>0</TotalTime>
  <ScaleCrop>false</ScaleCrop>
  <LinksUpToDate>false</LinksUpToDate>
  <CharactersWithSpaces>14839</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2020-05-12T12:32:00Z</dcterms:created>
  <dc:creator>Sebastian, WAGNER</dc:creator>
  <cp:lastModifiedBy>漫步者</cp:lastModifiedBy>
  <dcterms:modified xsi:type="dcterms:W3CDTF">2024-11-08T09:49:08Z</dcterms:modified>
  <cp:revision>764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0x010100BA473EF91921FB47AEEF059750FE2B40</vt:lpwstr>
  </property>
  <property fmtid="{D5CDD505-2E9C-101B-9397-08002B2CF9AE}" pid="3" name="xd_ProgID">
    <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TemplateUrl">
    <vt:lpwstr/>
  </property>
  <property fmtid="{D5CDD505-2E9C-101B-9397-08002B2CF9AE}" pid="8" name="Order">
    <vt:r8>5300</vt:r8>
  </property>
  <property fmtid="{D5CDD505-2E9C-101B-9397-08002B2CF9AE}" pid="9" name="KSOProductBuildVer">
    <vt:lpwstr>2052-12.1.0.18608</vt:lpwstr>
  </property>
  <property fmtid="{D5CDD505-2E9C-101B-9397-08002B2CF9AE}" pid="10" name="ICV">
    <vt:lpwstr>CAFFA6700A1345549F011218CA37ED28_12</vt:lpwstr>
  </property>
  <property fmtid="{D5CDD505-2E9C-101B-9397-08002B2CF9AE}" pid="11" name="GrammarlyDocumentId">
    <vt:lpwstr>365b31dbc18ac0db771a9ab608b53b4f5842da9ca38fcb77f5b11e758ccd67fd</vt:lpwstr>
  </property>
</Properties>
</file>